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7B32D" w14:textId="77777777" w:rsidR="00F03F82" w:rsidRPr="00F74656" w:rsidRDefault="00F03F82" w:rsidP="0030625C">
      <w:pPr>
        <w:autoSpaceDE w:val="0"/>
        <w:autoSpaceDN w:val="0"/>
        <w:adjustRightInd w:val="0"/>
        <w:spacing w:after="0" w:line="240" w:lineRule="auto"/>
        <w:jc w:val="center"/>
        <w:rPr>
          <w:rFonts w:cstheme="minorHAnsi"/>
          <w:b/>
          <w:bCs/>
          <w:sz w:val="24"/>
          <w:szCs w:val="24"/>
        </w:rPr>
      </w:pPr>
      <w:r w:rsidRPr="00F74656">
        <w:rPr>
          <w:rFonts w:cstheme="minorHAnsi"/>
          <w:b/>
          <w:bCs/>
          <w:sz w:val="24"/>
          <w:szCs w:val="24"/>
        </w:rPr>
        <w:t>ÜNİVERSİTE ÖĞRENCİLERİNDE TRANSAKSİYONEL ANALİZ (TA)</w:t>
      </w:r>
    </w:p>
    <w:p w14:paraId="0F619E11" w14:textId="447FC771" w:rsidR="00C57C67" w:rsidRPr="00F74656" w:rsidRDefault="00F03F82" w:rsidP="0030625C">
      <w:pPr>
        <w:autoSpaceDE w:val="0"/>
        <w:autoSpaceDN w:val="0"/>
        <w:adjustRightInd w:val="0"/>
        <w:spacing w:after="0" w:line="240" w:lineRule="auto"/>
        <w:jc w:val="center"/>
        <w:rPr>
          <w:rFonts w:cstheme="minorHAnsi"/>
          <w:b/>
          <w:bCs/>
          <w:sz w:val="24"/>
          <w:szCs w:val="24"/>
        </w:rPr>
      </w:pPr>
      <w:r w:rsidRPr="00F74656">
        <w:rPr>
          <w:rFonts w:cstheme="minorHAnsi"/>
          <w:b/>
          <w:bCs/>
          <w:sz w:val="24"/>
          <w:szCs w:val="24"/>
        </w:rPr>
        <w:t>YAKLAŞIMINA DAYALI KİŞİLERARASI İLETİŞİM BECERİLERİ</w:t>
      </w:r>
    </w:p>
    <w:p w14:paraId="2EF9A80D" w14:textId="77777777" w:rsidR="00F03F82" w:rsidRPr="00F74656" w:rsidRDefault="00F03F82" w:rsidP="0030625C">
      <w:pPr>
        <w:autoSpaceDE w:val="0"/>
        <w:autoSpaceDN w:val="0"/>
        <w:adjustRightInd w:val="0"/>
        <w:spacing w:after="0" w:line="240" w:lineRule="auto"/>
        <w:jc w:val="center"/>
        <w:rPr>
          <w:rFonts w:cstheme="minorHAnsi"/>
          <w:b/>
          <w:bCs/>
          <w:sz w:val="24"/>
          <w:szCs w:val="24"/>
        </w:rPr>
      </w:pPr>
      <w:r w:rsidRPr="00F74656">
        <w:rPr>
          <w:rFonts w:cstheme="minorHAnsi"/>
          <w:b/>
          <w:bCs/>
          <w:sz w:val="24"/>
          <w:szCs w:val="24"/>
        </w:rPr>
        <w:t>GELİŞTİ</w:t>
      </w:r>
      <w:r w:rsidR="00C57C67" w:rsidRPr="00F74656">
        <w:rPr>
          <w:rFonts w:cstheme="minorHAnsi"/>
          <w:b/>
          <w:bCs/>
          <w:sz w:val="24"/>
          <w:szCs w:val="24"/>
        </w:rPr>
        <w:t xml:space="preserve">RME </w:t>
      </w:r>
      <w:r w:rsidRPr="00F74656">
        <w:rPr>
          <w:rFonts w:cstheme="minorHAnsi"/>
          <w:b/>
          <w:bCs/>
          <w:sz w:val="24"/>
          <w:szCs w:val="24"/>
        </w:rPr>
        <w:t>PSİKOEĞİTİM PROGRAMI</w:t>
      </w:r>
    </w:p>
    <w:p w14:paraId="3AB0C534" w14:textId="77777777" w:rsidR="00F03F82" w:rsidRPr="00F74656" w:rsidRDefault="00F03F82" w:rsidP="0030625C">
      <w:pPr>
        <w:autoSpaceDE w:val="0"/>
        <w:autoSpaceDN w:val="0"/>
        <w:adjustRightInd w:val="0"/>
        <w:spacing w:after="0" w:line="240" w:lineRule="auto"/>
        <w:jc w:val="both"/>
        <w:rPr>
          <w:rFonts w:cstheme="minorHAnsi"/>
          <w:b/>
          <w:bCs/>
          <w:sz w:val="24"/>
          <w:szCs w:val="24"/>
        </w:rPr>
      </w:pPr>
    </w:p>
    <w:p w14:paraId="2A8A247F" w14:textId="77777777" w:rsidR="00F03F82" w:rsidRPr="00F74656" w:rsidRDefault="00F03F82" w:rsidP="0030625C">
      <w:pPr>
        <w:autoSpaceDE w:val="0"/>
        <w:autoSpaceDN w:val="0"/>
        <w:adjustRightInd w:val="0"/>
        <w:spacing w:after="0" w:line="240" w:lineRule="auto"/>
        <w:jc w:val="both"/>
        <w:rPr>
          <w:rFonts w:cstheme="minorHAnsi"/>
          <w:b/>
          <w:bCs/>
          <w:sz w:val="24"/>
          <w:szCs w:val="24"/>
        </w:rPr>
      </w:pPr>
      <w:r w:rsidRPr="00F74656">
        <w:rPr>
          <w:rFonts w:cstheme="minorHAnsi"/>
          <w:b/>
          <w:bCs/>
          <w:sz w:val="24"/>
          <w:szCs w:val="24"/>
        </w:rPr>
        <w:t>Programın Amacı:</w:t>
      </w:r>
    </w:p>
    <w:p w14:paraId="10A6F65B" w14:textId="70EBE6AE" w:rsidR="00F03F82" w:rsidRPr="00F74656" w:rsidRDefault="00F03F82" w:rsidP="0030625C">
      <w:pPr>
        <w:pStyle w:val="ListeParagraf"/>
        <w:numPr>
          <w:ilvl w:val="0"/>
          <w:numId w:val="1"/>
        </w:numPr>
        <w:autoSpaceDE w:val="0"/>
        <w:autoSpaceDN w:val="0"/>
        <w:adjustRightInd w:val="0"/>
        <w:spacing w:after="0" w:line="240" w:lineRule="auto"/>
        <w:rPr>
          <w:rFonts w:cstheme="minorHAnsi"/>
          <w:sz w:val="24"/>
          <w:szCs w:val="24"/>
        </w:rPr>
      </w:pPr>
      <w:r w:rsidRPr="00F74656">
        <w:rPr>
          <w:rFonts w:cstheme="minorHAnsi"/>
          <w:sz w:val="24"/>
          <w:szCs w:val="24"/>
        </w:rPr>
        <w:t xml:space="preserve">Kişilerarası iletişimde kullanılan </w:t>
      </w:r>
      <w:r w:rsidR="00777B2A" w:rsidRPr="00F74656">
        <w:rPr>
          <w:rFonts w:cstheme="minorHAnsi"/>
          <w:sz w:val="24"/>
          <w:szCs w:val="24"/>
        </w:rPr>
        <w:t xml:space="preserve">becerileri </w:t>
      </w:r>
      <w:r w:rsidRPr="00F74656">
        <w:rPr>
          <w:rFonts w:cstheme="minorHAnsi"/>
          <w:sz w:val="24"/>
          <w:szCs w:val="24"/>
        </w:rPr>
        <w:t>ile ilgili farkındalık kazanmak.</w:t>
      </w:r>
    </w:p>
    <w:p w14:paraId="7045A8D8" w14:textId="77777777" w:rsidR="00F03F82" w:rsidRPr="00F74656" w:rsidRDefault="00F03F82" w:rsidP="0030625C">
      <w:pPr>
        <w:pStyle w:val="ListeParagraf"/>
        <w:numPr>
          <w:ilvl w:val="0"/>
          <w:numId w:val="1"/>
        </w:numPr>
        <w:autoSpaceDE w:val="0"/>
        <w:autoSpaceDN w:val="0"/>
        <w:adjustRightInd w:val="0"/>
        <w:spacing w:after="0" w:line="240" w:lineRule="auto"/>
        <w:rPr>
          <w:rFonts w:cstheme="minorHAnsi"/>
          <w:sz w:val="24"/>
          <w:szCs w:val="24"/>
        </w:rPr>
      </w:pPr>
      <w:r w:rsidRPr="00F74656">
        <w:rPr>
          <w:rFonts w:cstheme="minorHAnsi"/>
          <w:sz w:val="24"/>
          <w:szCs w:val="24"/>
        </w:rPr>
        <w:t>Kişilerarası problemli iletişim örüntülerinin ve kullanılan egodurumlarının birinci düzeyde transaksiyonel analizini yapmak.</w:t>
      </w:r>
    </w:p>
    <w:p w14:paraId="3B6B519E" w14:textId="77777777" w:rsidR="00F03F82" w:rsidRPr="00F74656" w:rsidRDefault="00F03F82" w:rsidP="0030625C">
      <w:pPr>
        <w:pStyle w:val="ListeParagraf"/>
        <w:numPr>
          <w:ilvl w:val="0"/>
          <w:numId w:val="1"/>
        </w:numPr>
        <w:autoSpaceDE w:val="0"/>
        <w:autoSpaceDN w:val="0"/>
        <w:adjustRightInd w:val="0"/>
        <w:spacing w:after="0" w:line="240" w:lineRule="auto"/>
        <w:rPr>
          <w:rFonts w:cstheme="minorHAnsi"/>
          <w:sz w:val="24"/>
          <w:szCs w:val="24"/>
        </w:rPr>
      </w:pPr>
      <w:r w:rsidRPr="00F74656">
        <w:rPr>
          <w:rFonts w:cstheme="minorHAnsi"/>
          <w:sz w:val="24"/>
          <w:szCs w:val="24"/>
        </w:rPr>
        <w:t>Problem yaratan transaksiyonların yerine kullanılabilecek yetişkin egodurumuyla ilişkili alternatif transaksiyonlar ile ilgili bilgi edinmek</w:t>
      </w:r>
    </w:p>
    <w:p w14:paraId="1F26EAA6" w14:textId="77777777" w:rsidR="00F03F82" w:rsidRPr="00F74656" w:rsidRDefault="00F03F82" w:rsidP="0030625C">
      <w:pPr>
        <w:pStyle w:val="ListeParagraf"/>
        <w:numPr>
          <w:ilvl w:val="0"/>
          <w:numId w:val="1"/>
        </w:numPr>
        <w:autoSpaceDE w:val="0"/>
        <w:autoSpaceDN w:val="0"/>
        <w:adjustRightInd w:val="0"/>
        <w:spacing w:after="0" w:line="240" w:lineRule="auto"/>
        <w:rPr>
          <w:rFonts w:cstheme="minorHAnsi"/>
          <w:sz w:val="24"/>
          <w:szCs w:val="24"/>
        </w:rPr>
      </w:pPr>
      <w:r w:rsidRPr="00F74656">
        <w:rPr>
          <w:rFonts w:cstheme="minorHAnsi"/>
          <w:sz w:val="24"/>
          <w:szCs w:val="24"/>
        </w:rPr>
        <w:t>Kişilerarası iletişimde karşılaşılan problemleri çözmede, yetişkin-yetişkin egodurumlarına yönelik transaksiyonları kullanma becerisi edinmek.</w:t>
      </w:r>
    </w:p>
    <w:p w14:paraId="3304AA63" w14:textId="77777777" w:rsidR="00C57C67" w:rsidRPr="00F74656" w:rsidRDefault="00C57C67" w:rsidP="0030625C">
      <w:pPr>
        <w:autoSpaceDE w:val="0"/>
        <w:autoSpaceDN w:val="0"/>
        <w:adjustRightInd w:val="0"/>
        <w:spacing w:after="0" w:line="240" w:lineRule="auto"/>
        <w:rPr>
          <w:rFonts w:cstheme="minorHAnsi"/>
          <w:b/>
          <w:sz w:val="24"/>
          <w:szCs w:val="24"/>
        </w:rPr>
      </w:pPr>
    </w:p>
    <w:p w14:paraId="550967C3" w14:textId="77777777" w:rsidR="00C57C67" w:rsidRPr="00F74656" w:rsidRDefault="00C57C67" w:rsidP="0030625C">
      <w:pPr>
        <w:autoSpaceDE w:val="0"/>
        <w:autoSpaceDN w:val="0"/>
        <w:adjustRightInd w:val="0"/>
        <w:spacing w:after="0" w:line="240" w:lineRule="auto"/>
        <w:jc w:val="both"/>
        <w:rPr>
          <w:rFonts w:cstheme="minorHAnsi"/>
          <w:b/>
          <w:bCs/>
          <w:sz w:val="24"/>
          <w:szCs w:val="24"/>
        </w:rPr>
      </w:pPr>
      <w:r w:rsidRPr="00F74656">
        <w:rPr>
          <w:rFonts w:cstheme="minorHAnsi"/>
          <w:b/>
          <w:bCs/>
          <w:sz w:val="24"/>
          <w:szCs w:val="24"/>
        </w:rPr>
        <w:t>Programın İçeriği:</w:t>
      </w:r>
    </w:p>
    <w:p w14:paraId="64DE8ED6" w14:textId="77777777" w:rsidR="00C57C67" w:rsidRPr="00F74656" w:rsidRDefault="00C57C67" w:rsidP="0030625C">
      <w:pPr>
        <w:autoSpaceDE w:val="0"/>
        <w:autoSpaceDN w:val="0"/>
        <w:adjustRightInd w:val="0"/>
        <w:spacing w:after="0" w:line="240" w:lineRule="auto"/>
        <w:jc w:val="both"/>
        <w:rPr>
          <w:rFonts w:cstheme="minorHAnsi"/>
          <w:sz w:val="24"/>
          <w:szCs w:val="24"/>
        </w:rPr>
      </w:pPr>
    </w:p>
    <w:p w14:paraId="491A9044" w14:textId="77777777" w:rsidR="00A3464F" w:rsidRPr="00F74656" w:rsidRDefault="001569AA" w:rsidP="0030625C">
      <w:pPr>
        <w:numPr>
          <w:ilvl w:val="0"/>
          <w:numId w:val="2"/>
        </w:numPr>
        <w:autoSpaceDE w:val="0"/>
        <w:autoSpaceDN w:val="0"/>
        <w:adjustRightInd w:val="0"/>
        <w:spacing w:after="0" w:line="240" w:lineRule="auto"/>
        <w:jc w:val="both"/>
        <w:rPr>
          <w:rFonts w:cstheme="minorHAnsi"/>
          <w:sz w:val="24"/>
          <w:szCs w:val="24"/>
        </w:rPr>
      </w:pPr>
      <w:r w:rsidRPr="00F74656">
        <w:rPr>
          <w:rFonts w:cstheme="minorHAnsi"/>
          <w:sz w:val="24"/>
          <w:szCs w:val="24"/>
        </w:rPr>
        <w:t>Tanışma, Amaç ve Beklentiler, Grup Kuralları</w:t>
      </w:r>
    </w:p>
    <w:p w14:paraId="1B1D6975" w14:textId="4CD5D3E0" w:rsidR="00A3464F" w:rsidRPr="00F74656" w:rsidRDefault="001569AA" w:rsidP="0030625C">
      <w:pPr>
        <w:numPr>
          <w:ilvl w:val="0"/>
          <w:numId w:val="2"/>
        </w:num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Kişilerarası İletişim Nedir? </w:t>
      </w:r>
      <w:r w:rsidR="004B23CE" w:rsidRPr="00F74656">
        <w:rPr>
          <w:rFonts w:cstheme="minorHAnsi"/>
          <w:sz w:val="24"/>
          <w:szCs w:val="24"/>
        </w:rPr>
        <w:t>İletişim Becerileri Nelerdir?</w:t>
      </w:r>
    </w:p>
    <w:p w14:paraId="52635E6E" w14:textId="5AFB34A8" w:rsidR="00A3464F" w:rsidRPr="00F74656" w:rsidRDefault="002C0640" w:rsidP="0030625C">
      <w:pPr>
        <w:numPr>
          <w:ilvl w:val="0"/>
          <w:numId w:val="2"/>
        </w:numPr>
        <w:autoSpaceDE w:val="0"/>
        <w:autoSpaceDN w:val="0"/>
        <w:adjustRightInd w:val="0"/>
        <w:spacing w:after="0" w:line="240" w:lineRule="auto"/>
        <w:jc w:val="both"/>
        <w:rPr>
          <w:rFonts w:cstheme="minorHAnsi"/>
          <w:sz w:val="24"/>
          <w:szCs w:val="24"/>
        </w:rPr>
      </w:pPr>
      <w:r w:rsidRPr="00F74656">
        <w:rPr>
          <w:rFonts w:cstheme="minorHAnsi"/>
          <w:sz w:val="24"/>
          <w:szCs w:val="24"/>
        </w:rPr>
        <w:t>Transaksiyonel Analize Giriş</w:t>
      </w:r>
    </w:p>
    <w:p w14:paraId="492A9341" w14:textId="77777777" w:rsidR="00A3464F" w:rsidRPr="00F74656" w:rsidRDefault="001569AA" w:rsidP="0030625C">
      <w:pPr>
        <w:numPr>
          <w:ilvl w:val="0"/>
          <w:numId w:val="2"/>
        </w:numPr>
        <w:autoSpaceDE w:val="0"/>
        <w:autoSpaceDN w:val="0"/>
        <w:adjustRightInd w:val="0"/>
        <w:spacing w:after="0" w:line="240" w:lineRule="auto"/>
        <w:jc w:val="both"/>
        <w:rPr>
          <w:rFonts w:cstheme="minorHAnsi"/>
          <w:sz w:val="24"/>
          <w:szCs w:val="24"/>
        </w:rPr>
      </w:pPr>
      <w:r w:rsidRPr="00F74656">
        <w:rPr>
          <w:rFonts w:cstheme="minorHAnsi"/>
          <w:sz w:val="24"/>
          <w:szCs w:val="24"/>
        </w:rPr>
        <w:t>Kişilerarası İletişimde Kullanılan Transaksiyonlar</w:t>
      </w:r>
    </w:p>
    <w:p w14:paraId="015FF0AB" w14:textId="77777777" w:rsidR="00A3464F" w:rsidRPr="00F74656" w:rsidRDefault="001569AA" w:rsidP="0030625C">
      <w:pPr>
        <w:numPr>
          <w:ilvl w:val="0"/>
          <w:numId w:val="2"/>
        </w:numPr>
        <w:autoSpaceDE w:val="0"/>
        <w:autoSpaceDN w:val="0"/>
        <w:adjustRightInd w:val="0"/>
        <w:spacing w:after="0" w:line="240" w:lineRule="auto"/>
        <w:jc w:val="both"/>
        <w:rPr>
          <w:rFonts w:cstheme="minorHAnsi"/>
          <w:sz w:val="24"/>
          <w:szCs w:val="24"/>
        </w:rPr>
      </w:pPr>
      <w:r w:rsidRPr="00F74656">
        <w:rPr>
          <w:rFonts w:cstheme="minorHAnsi"/>
          <w:sz w:val="24"/>
          <w:szCs w:val="24"/>
        </w:rPr>
        <w:t>Egodurumları ve Çatışma Yaratan Transaksiyonlar ve Çözüm Getiren Transaksiyonlar</w:t>
      </w:r>
    </w:p>
    <w:p w14:paraId="58A0919B" w14:textId="77777777" w:rsidR="00A3464F" w:rsidRPr="00F74656" w:rsidRDefault="001569AA" w:rsidP="0030625C">
      <w:pPr>
        <w:numPr>
          <w:ilvl w:val="0"/>
          <w:numId w:val="2"/>
        </w:numPr>
        <w:autoSpaceDE w:val="0"/>
        <w:autoSpaceDN w:val="0"/>
        <w:adjustRightInd w:val="0"/>
        <w:spacing w:after="0" w:line="240" w:lineRule="auto"/>
        <w:jc w:val="both"/>
        <w:rPr>
          <w:rFonts w:cstheme="minorHAnsi"/>
          <w:sz w:val="24"/>
          <w:szCs w:val="24"/>
        </w:rPr>
      </w:pPr>
      <w:r w:rsidRPr="00F74656">
        <w:rPr>
          <w:rFonts w:cstheme="minorHAnsi"/>
          <w:sz w:val="24"/>
          <w:szCs w:val="24"/>
        </w:rPr>
        <w:t>Egogram, Baskın Egodurumu, Yetişkin Egodurumu</w:t>
      </w:r>
    </w:p>
    <w:p w14:paraId="22FEDE13" w14:textId="77777777" w:rsidR="00A3464F" w:rsidRPr="00F74656" w:rsidRDefault="001569AA" w:rsidP="0030625C">
      <w:pPr>
        <w:numPr>
          <w:ilvl w:val="0"/>
          <w:numId w:val="2"/>
        </w:numPr>
        <w:autoSpaceDE w:val="0"/>
        <w:autoSpaceDN w:val="0"/>
        <w:adjustRightInd w:val="0"/>
        <w:spacing w:after="0" w:line="240" w:lineRule="auto"/>
        <w:jc w:val="both"/>
        <w:rPr>
          <w:rFonts w:cstheme="minorHAnsi"/>
          <w:sz w:val="24"/>
          <w:szCs w:val="24"/>
        </w:rPr>
      </w:pPr>
      <w:r w:rsidRPr="00F74656">
        <w:rPr>
          <w:rFonts w:cstheme="minorHAnsi"/>
          <w:sz w:val="24"/>
          <w:szCs w:val="24"/>
        </w:rPr>
        <w:t>Yetişkin Egodurumu ile ilgili Beceriler, Mindfulness</w:t>
      </w:r>
    </w:p>
    <w:p w14:paraId="269A3A06" w14:textId="77777777" w:rsidR="00A3464F" w:rsidRPr="00F74656" w:rsidRDefault="001569AA" w:rsidP="0030625C">
      <w:pPr>
        <w:numPr>
          <w:ilvl w:val="0"/>
          <w:numId w:val="2"/>
        </w:numPr>
        <w:autoSpaceDE w:val="0"/>
        <w:autoSpaceDN w:val="0"/>
        <w:adjustRightInd w:val="0"/>
        <w:spacing w:after="0" w:line="240" w:lineRule="auto"/>
        <w:jc w:val="both"/>
        <w:rPr>
          <w:rFonts w:cstheme="minorHAnsi"/>
          <w:sz w:val="24"/>
          <w:szCs w:val="24"/>
        </w:rPr>
      </w:pPr>
      <w:r w:rsidRPr="00F74656">
        <w:rPr>
          <w:rFonts w:cstheme="minorHAnsi"/>
          <w:sz w:val="24"/>
          <w:szCs w:val="24"/>
        </w:rPr>
        <w:t>Değerlendirme, Projeksiyon, Geribildirim, Kapanış</w:t>
      </w:r>
    </w:p>
    <w:p w14:paraId="6784E8E1" w14:textId="77777777" w:rsidR="00204A4A" w:rsidRPr="00F74656" w:rsidRDefault="00204A4A" w:rsidP="0030625C">
      <w:pPr>
        <w:autoSpaceDE w:val="0"/>
        <w:autoSpaceDN w:val="0"/>
        <w:adjustRightInd w:val="0"/>
        <w:spacing w:after="0" w:line="240" w:lineRule="auto"/>
        <w:jc w:val="both"/>
        <w:rPr>
          <w:rFonts w:cstheme="minorHAnsi"/>
          <w:sz w:val="24"/>
          <w:szCs w:val="24"/>
        </w:rPr>
      </w:pPr>
    </w:p>
    <w:p w14:paraId="70E6F42D" w14:textId="7EECEE5C" w:rsidR="00204A4A" w:rsidRPr="00F74656" w:rsidRDefault="00204A4A" w:rsidP="007651C0">
      <w:pPr>
        <w:autoSpaceDE w:val="0"/>
        <w:autoSpaceDN w:val="0"/>
        <w:adjustRightInd w:val="0"/>
        <w:spacing w:after="0" w:line="240" w:lineRule="auto"/>
        <w:ind w:left="360"/>
        <w:jc w:val="center"/>
        <w:rPr>
          <w:rFonts w:cstheme="minorHAnsi"/>
          <w:sz w:val="24"/>
          <w:szCs w:val="24"/>
        </w:rPr>
      </w:pPr>
      <w:r w:rsidRPr="00F74656">
        <w:rPr>
          <w:rFonts w:cstheme="minorHAnsi"/>
          <w:b/>
          <w:bCs/>
          <w:sz w:val="24"/>
          <w:szCs w:val="24"/>
        </w:rPr>
        <w:t>1.OTURUM:</w:t>
      </w:r>
      <w:r w:rsidRPr="00F74656">
        <w:rPr>
          <w:rFonts w:cstheme="minorHAnsi"/>
          <w:sz w:val="24"/>
          <w:szCs w:val="24"/>
        </w:rPr>
        <w:t xml:space="preserve"> </w:t>
      </w:r>
      <w:r w:rsidR="0030625C" w:rsidRPr="00F74656">
        <w:rPr>
          <w:rFonts w:cstheme="minorHAnsi"/>
          <w:b/>
          <w:sz w:val="24"/>
          <w:szCs w:val="24"/>
        </w:rPr>
        <w:t>TANIŞMA, AMAÇ VE BEKLENTİLER, GRUP KURALLARI</w:t>
      </w:r>
    </w:p>
    <w:p w14:paraId="67324686" w14:textId="77777777" w:rsidR="00204A4A" w:rsidRPr="00F74656" w:rsidRDefault="00204A4A" w:rsidP="0030625C">
      <w:pPr>
        <w:autoSpaceDE w:val="0"/>
        <w:autoSpaceDN w:val="0"/>
        <w:adjustRightInd w:val="0"/>
        <w:spacing w:after="0" w:line="240" w:lineRule="auto"/>
        <w:jc w:val="both"/>
        <w:rPr>
          <w:rFonts w:cstheme="minorHAnsi"/>
          <w:b/>
          <w:bCs/>
          <w:sz w:val="24"/>
          <w:szCs w:val="24"/>
        </w:rPr>
      </w:pPr>
    </w:p>
    <w:p w14:paraId="0EC87D57" w14:textId="77777777" w:rsidR="00204A4A" w:rsidRPr="00F74656" w:rsidRDefault="00204A4A" w:rsidP="0030625C">
      <w:pPr>
        <w:autoSpaceDE w:val="0"/>
        <w:autoSpaceDN w:val="0"/>
        <w:adjustRightInd w:val="0"/>
        <w:spacing w:after="0" w:line="240" w:lineRule="auto"/>
        <w:jc w:val="both"/>
        <w:rPr>
          <w:rFonts w:cstheme="minorHAnsi"/>
          <w:b/>
          <w:bCs/>
          <w:sz w:val="24"/>
          <w:szCs w:val="24"/>
        </w:rPr>
      </w:pPr>
      <w:r w:rsidRPr="00F74656">
        <w:rPr>
          <w:rFonts w:cstheme="minorHAnsi"/>
          <w:b/>
          <w:bCs/>
          <w:sz w:val="24"/>
          <w:szCs w:val="24"/>
        </w:rPr>
        <w:t>Amaç:</w:t>
      </w:r>
    </w:p>
    <w:p w14:paraId="3C7D3358" w14:textId="77777777" w:rsidR="00204A4A" w:rsidRPr="00F74656" w:rsidRDefault="00204A4A" w:rsidP="0030625C">
      <w:pPr>
        <w:autoSpaceDE w:val="0"/>
        <w:autoSpaceDN w:val="0"/>
        <w:adjustRightInd w:val="0"/>
        <w:spacing w:after="0" w:line="240" w:lineRule="auto"/>
        <w:jc w:val="both"/>
        <w:rPr>
          <w:rFonts w:cstheme="minorHAnsi"/>
          <w:sz w:val="24"/>
          <w:szCs w:val="24"/>
        </w:rPr>
      </w:pPr>
      <w:r w:rsidRPr="00F74656">
        <w:rPr>
          <w:rFonts w:cstheme="minorHAnsi"/>
          <w:b/>
          <w:bCs/>
          <w:sz w:val="24"/>
          <w:szCs w:val="24"/>
        </w:rPr>
        <w:t xml:space="preserve">1. </w:t>
      </w:r>
      <w:r w:rsidRPr="00F74656">
        <w:rPr>
          <w:rFonts w:cstheme="minorHAnsi"/>
          <w:sz w:val="24"/>
          <w:szCs w:val="24"/>
        </w:rPr>
        <w:t>Tanışma ve ısınma.</w:t>
      </w:r>
    </w:p>
    <w:p w14:paraId="2A278E69" w14:textId="77777777" w:rsidR="00204A4A" w:rsidRPr="00F74656" w:rsidRDefault="00204A4A" w:rsidP="0030625C">
      <w:pPr>
        <w:autoSpaceDE w:val="0"/>
        <w:autoSpaceDN w:val="0"/>
        <w:adjustRightInd w:val="0"/>
        <w:spacing w:after="0" w:line="240" w:lineRule="auto"/>
        <w:jc w:val="both"/>
        <w:rPr>
          <w:rFonts w:cstheme="minorHAnsi"/>
          <w:sz w:val="24"/>
          <w:szCs w:val="24"/>
        </w:rPr>
      </w:pPr>
      <w:r w:rsidRPr="00F74656">
        <w:rPr>
          <w:rFonts w:cstheme="minorHAnsi"/>
          <w:b/>
          <w:bCs/>
          <w:sz w:val="24"/>
          <w:szCs w:val="24"/>
        </w:rPr>
        <w:t xml:space="preserve">2. </w:t>
      </w:r>
      <w:r w:rsidRPr="00F74656">
        <w:rPr>
          <w:rFonts w:cstheme="minorHAnsi"/>
          <w:sz w:val="24"/>
          <w:szCs w:val="24"/>
        </w:rPr>
        <w:t>Psikoeğitim programının amacını kavrama.</w:t>
      </w:r>
    </w:p>
    <w:p w14:paraId="7171D5E6" w14:textId="589148A5" w:rsidR="00204A4A" w:rsidRPr="00F74656" w:rsidRDefault="00204A4A" w:rsidP="0030625C">
      <w:pPr>
        <w:autoSpaceDE w:val="0"/>
        <w:autoSpaceDN w:val="0"/>
        <w:adjustRightInd w:val="0"/>
        <w:spacing w:after="0" w:line="240" w:lineRule="auto"/>
        <w:jc w:val="both"/>
        <w:rPr>
          <w:rFonts w:cstheme="minorHAnsi"/>
          <w:sz w:val="24"/>
          <w:szCs w:val="24"/>
        </w:rPr>
      </w:pPr>
      <w:r w:rsidRPr="00F74656">
        <w:rPr>
          <w:rFonts w:cstheme="minorHAnsi"/>
          <w:b/>
          <w:bCs/>
          <w:sz w:val="24"/>
          <w:szCs w:val="24"/>
        </w:rPr>
        <w:t xml:space="preserve">3. </w:t>
      </w:r>
      <w:r w:rsidRPr="00F74656">
        <w:rPr>
          <w:rFonts w:cstheme="minorHAnsi"/>
          <w:sz w:val="24"/>
          <w:szCs w:val="24"/>
        </w:rPr>
        <w:t>Programdan beklentileri ifade etmek ve programla ilgili gerçekçi beklentiler</w:t>
      </w:r>
      <w:r w:rsidR="00A75534" w:rsidRPr="00F74656">
        <w:rPr>
          <w:rFonts w:cstheme="minorHAnsi"/>
          <w:sz w:val="24"/>
          <w:szCs w:val="24"/>
        </w:rPr>
        <w:t xml:space="preserve"> </w:t>
      </w:r>
      <w:r w:rsidRPr="00F74656">
        <w:rPr>
          <w:rFonts w:cstheme="minorHAnsi"/>
          <w:sz w:val="24"/>
          <w:szCs w:val="24"/>
        </w:rPr>
        <w:t>oluşturma.</w:t>
      </w:r>
    </w:p>
    <w:p w14:paraId="3727C128" w14:textId="77777777" w:rsidR="005963A6" w:rsidRPr="00F74656" w:rsidRDefault="005963A6"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4. Grup kurallarının açıklanması. </w:t>
      </w:r>
    </w:p>
    <w:p w14:paraId="0B29E4E4" w14:textId="77777777" w:rsidR="00204A4A" w:rsidRPr="00F74656" w:rsidRDefault="00204A4A" w:rsidP="0030625C">
      <w:pPr>
        <w:autoSpaceDE w:val="0"/>
        <w:autoSpaceDN w:val="0"/>
        <w:adjustRightInd w:val="0"/>
        <w:spacing w:after="0" w:line="240" w:lineRule="auto"/>
        <w:jc w:val="both"/>
        <w:rPr>
          <w:rFonts w:cstheme="minorHAnsi"/>
          <w:sz w:val="24"/>
          <w:szCs w:val="24"/>
        </w:rPr>
      </w:pPr>
    </w:p>
    <w:p w14:paraId="613EABA2" w14:textId="77777777" w:rsidR="00204A4A" w:rsidRPr="00F74656" w:rsidRDefault="00204A4A" w:rsidP="0030625C">
      <w:pPr>
        <w:autoSpaceDE w:val="0"/>
        <w:autoSpaceDN w:val="0"/>
        <w:adjustRightInd w:val="0"/>
        <w:spacing w:after="0" w:line="240" w:lineRule="auto"/>
        <w:jc w:val="both"/>
        <w:rPr>
          <w:rFonts w:cstheme="minorHAnsi"/>
          <w:b/>
          <w:bCs/>
          <w:sz w:val="24"/>
          <w:szCs w:val="24"/>
        </w:rPr>
      </w:pPr>
      <w:r w:rsidRPr="00F74656">
        <w:rPr>
          <w:rFonts w:cstheme="minorHAnsi"/>
          <w:b/>
          <w:bCs/>
          <w:sz w:val="24"/>
          <w:szCs w:val="24"/>
        </w:rPr>
        <w:t>Materyaller: (20 adet)</w:t>
      </w:r>
    </w:p>
    <w:p w14:paraId="3C4B5785" w14:textId="77777777" w:rsidR="00204A4A" w:rsidRPr="00F74656" w:rsidRDefault="00204A4A" w:rsidP="0030625C">
      <w:pPr>
        <w:autoSpaceDE w:val="0"/>
        <w:autoSpaceDN w:val="0"/>
        <w:adjustRightInd w:val="0"/>
        <w:spacing w:after="0" w:line="240" w:lineRule="auto"/>
        <w:jc w:val="both"/>
        <w:rPr>
          <w:rFonts w:cstheme="minorHAnsi"/>
          <w:sz w:val="24"/>
          <w:szCs w:val="24"/>
        </w:rPr>
      </w:pPr>
      <w:r w:rsidRPr="00F74656">
        <w:rPr>
          <w:rFonts w:cstheme="minorHAnsi"/>
          <w:b/>
          <w:bCs/>
          <w:sz w:val="24"/>
          <w:szCs w:val="24"/>
        </w:rPr>
        <w:t xml:space="preserve">1. </w:t>
      </w:r>
      <w:r w:rsidRPr="00F74656">
        <w:rPr>
          <w:rFonts w:cstheme="minorHAnsi"/>
          <w:sz w:val="24"/>
          <w:szCs w:val="24"/>
        </w:rPr>
        <w:t>Yaka kartı</w:t>
      </w:r>
    </w:p>
    <w:p w14:paraId="42CF0C8B" w14:textId="0E803B93" w:rsidR="00AC2D9D" w:rsidRPr="00F74656" w:rsidRDefault="00204A4A" w:rsidP="0030625C">
      <w:pPr>
        <w:autoSpaceDE w:val="0"/>
        <w:autoSpaceDN w:val="0"/>
        <w:adjustRightInd w:val="0"/>
        <w:spacing w:after="0" w:line="240" w:lineRule="auto"/>
        <w:jc w:val="both"/>
        <w:rPr>
          <w:rFonts w:cstheme="minorHAnsi"/>
          <w:sz w:val="24"/>
          <w:szCs w:val="24"/>
        </w:rPr>
      </w:pPr>
      <w:r w:rsidRPr="00F74656">
        <w:rPr>
          <w:rFonts w:cstheme="minorHAnsi"/>
          <w:b/>
          <w:bCs/>
          <w:sz w:val="24"/>
          <w:szCs w:val="24"/>
        </w:rPr>
        <w:t xml:space="preserve">2. </w:t>
      </w:r>
      <w:r w:rsidRPr="00F74656">
        <w:rPr>
          <w:rFonts w:cstheme="minorHAnsi"/>
          <w:sz w:val="24"/>
          <w:szCs w:val="24"/>
        </w:rPr>
        <w:t>Etkileşim Kayıt Defter</w:t>
      </w:r>
      <w:r w:rsidR="008F7FDE" w:rsidRPr="00F74656">
        <w:rPr>
          <w:rFonts w:cstheme="minorHAnsi"/>
          <w:sz w:val="24"/>
          <w:szCs w:val="24"/>
        </w:rPr>
        <w:t>i</w:t>
      </w:r>
    </w:p>
    <w:p w14:paraId="1C21041E" w14:textId="30D397DA" w:rsidR="00204A4A" w:rsidRPr="00F74656" w:rsidRDefault="008F7FDE" w:rsidP="0030625C">
      <w:pPr>
        <w:autoSpaceDE w:val="0"/>
        <w:autoSpaceDN w:val="0"/>
        <w:adjustRightInd w:val="0"/>
        <w:spacing w:after="0" w:line="240" w:lineRule="auto"/>
        <w:jc w:val="both"/>
        <w:rPr>
          <w:rFonts w:cstheme="minorHAnsi"/>
          <w:sz w:val="24"/>
          <w:szCs w:val="24"/>
        </w:rPr>
      </w:pPr>
      <w:r w:rsidRPr="00F74656">
        <w:rPr>
          <w:rFonts w:cstheme="minorHAnsi"/>
          <w:b/>
          <w:bCs/>
          <w:sz w:val="24"/>
          <w:szCs w:val="24"/>
        </w:rPr>
        <w:t>3</w:t>
      </w:r>
      <w:r w:rsidR="00204A4A" w:rsidRPr="00F74656">
        <w:rPr>
          <w:rFonts w:cstheme="minorHAnsi"/>
          <w:b/>
          <w:bCs/>
          <w:sz w:val="24"/>
          <w:szCs w:val="24"/>
        </w:rPr>
        <w:t xml:space="preserve">. </w:t>
      </w:r>
      <w:r w:rsidR="00204A4A" w:rsidRPr="00F74656">
        <w:rPr>
          <w:rFonts w:cstheme="minorHAnsi"/>
          <w:sz w:val="24"/>
          <w:szCs w:val="24"/>
        </w:rPr>
        <w:t>Bilgilendirilmiş Onay Formu</w:t>
      </w:r>
    </w:p>
    <w:p w14:paraId="524CB19A" w14:textId="70F7F631" w:rsidR="004B23CE" w:rsidRPr="00F74656" w:rsidRDefault="008F7FDE" w:rsidP="0030625C">
      <w:pPr>
        <w:autoSpaceDE w:val="0"/>
        <w:autoSpaceDN w:val="0"/>
        <w:adjustRightInd w:val="0"/>
        <w:spacing w:after="0" w:line="240" w:lineRule="auto"/>
        <w:jc w:val="both"/>
        <w:rPr>
          <w:rFonts w:cstheme="minorHAnsi"/>
          <w:sz w:val="24"/>
          <w:szCs w:val="24"/>
        </w:rPr>
      </w:pPr>
      <w:r w:rsidRPr="00F74656">
        <w:rPr>
          <w:rFonts w:cstheme="minorHAnsi"/>
          <w:b/>
          <w:sz w:val="24"/>
          <w:szCs w:val="24"/>
        </w:rPr>
        <w:t>4</w:t>
      </w:r>
      <w:r w:rsidR="004B23CE" w:rsidRPr="00F74656">
        <w:rPr>
          <w:rFonts w:cstheme="minorHAnsi"/>
          <w:b/>
          <w:sz w:val="24"/>
          <w:szCs w:val="24"/>
        </w:rPr>
        <w:t>.</w:t>
      </w:r>
      <w:r w:rsidR="004B23CE" w:rsidRPr="00F74656">
        <w:rPr>
          <w:rFonts w:cstheme="minorHAnsi"/>
          <w:sz w:val="24"/>
          <w:szCs w:val="24"/>
        </w:rPr>
        <w:t xml:space="preserve"> Grup Kuralları</w:t>
      </w:r>
    </w:p>
    <w:p w14:paraId="39A7C1A6" w14:textId="77777777" w:rsidR="005655C4" w:rsidRPr="00F74656" w:rsidRDefault="005655C4" w:rsidP="0030625C">
      <w:pPr>
        <w:autoSpaceDE w:val="0"/>
        <w:autoSpaceDN w:val="0"/>
        <w:adjustRightInd w:val="0"/>
        <w:spacing w:after="0" w:line="240" w:lineRule="auto"/>
        <w:jc w:val="both"/>
        <w:rPr>
          <w:rFonts w:cstheme="minorHAnsi"/>
          <w:sz w:val="24"/>
          <w:szCs w:val="24"/>
        </w:rPr>
      </w:pPr>
    </w:p>
    <w:p w14:paraId="73BCD378" w14:textId="77777777" w:rsidR="005655C4" w:rsidRPr="00F74656" w:rsidRDefault="003B67CA" w:rsidP="0030625C">
      <w:pPr>
        <w:autoSpaceDE w:val="0"/>
        <w:autoSpaceDN w:val="0"/>
        <w:adjustRightInd w:val="0"/>
        <w:spacing w:after="0" w:line="240" w:lineRule="auto"/>
        <w:jc w:val="both"/>
        <w:rPr>
          <w:rFonts w:cstheme="minorHAnsi"/>
          <w:b/>
          <w:sz w:val="24"/>
          <w:szCs w:val="24"/>
        </w:rPr>
      </w:pPr>
      <w:r w:rsidRPr="00F74656">
        <w:rPr>
          <w:rFonts w:cstheme="minorHAnsi"/>
          <w:b/>
          <w:sz w:val="24"/>
          <w:szCs w:val="24"/>
        </w:rPr>
        <w:t>Süreç (60 dk):</w:t>
      </w:r>
    </w:p>
    <w:p w14:paraId="2E099E74" w14:textId="77777777" w:rsidR="00436422" w:rsidRPr="00F74656" w:rsidRDefault="00436422" w:rsidP="0030625C">
      <w:pPr>
        <w:pStyle w:val="p1"/>
        <w:jc w:val="both"/>
        <w:rPr>
          <w:rFonts w:asciiTheme="minorHAnsi" w:hAnsiTheme="minorHAnsi" w:cstheme="minorHAnsi"/>
          <w:b/>
          <w:sz w:val="24"/>
          <w:szCs w:val="24"/>
        </w:rPr>
      </w:pPr>
      <w:r w:rsidRPr="00F74656">
        <w:rPr>
          <w:rFonts w:asciiTheme="minorHAnsi" w:hAnsiTheme="minorHAnsi" w:cstheme="minorHAnsi"/>
          <w:b/>
          <w:sz w:val="24"/>
          <w:szCs w:val="24"/>
        </w:rPr>
        <w:t>1. Katılımcılar gelmeden önce yeterli sayıda sandalye yarım daire olacak şekilde yerleştirilir.</w:t>
      </w:r>
    </w:p>
    <w:p w14:paraId="4210855B" w14:textId="77777777" w:rsidR="00436422" w:rsidRPr="00F74656" w:rsidRDefault="00436422" w:rsidP="0030625C">
      <w:pPr>
        <w:pStyle w:val="p1"/>
        <w:jc w:val="both"/>
        <w:rPr>
          <w:rFonts w:asciiTheme="minorHAnsi" w:hAnsiTheme="minorHAnsi" w:cstheme="minorHAnsi"/>
          <w:b/>
          <w:sz w:val="24"/>
          <w:szCs w:val="24"/>
        </w:rPr>
      </w:pPr>
      <w:r w:rsidRPr="00F74656">
        <w:rPr>
          <w:rFonts w:asciiTheme="minorHAnsi" w:hAnsiTheme="minorHAnsi" w:cstheme="minorHAnsi"/>
          <w:b/>
          <w:sz w:val="24"/>
          <w:szCs w:val="24"/>
        </w:rPr>
        <w:t>2. Dağıtılacak olan program materyalleri hazırlanır.</w:t>
      </w:r>
    </w:p>
    <w:p w14:paraId="0ED8DD43" w14:textId="77777777" w:rsidR="00436422" w:rsidRPr="00F74656" w:rsidRDefault="00436422" w:rsidP="0030625C">
      <w:pPr>
        <w:pStyle w:val="p1"/>
        <w:jc w:val="both"/>
        <w:rPr>
          <w:rFonts w:asciiTheme="minorHAnsi" w:hAnsiTheme="minorHAnsi" w:cstheme="minorHAnsi"/>
          <w:b/>
          <w:sz w:val="24"/>
          <w:szCs w:val="24"/>
        </w:rPr>
      </w:pPr>
      <w:r w:rsidRPr="00F74656">
        <w:rPr>
          <w:rFonts w:asciiTheme="minorHAnsi" w:hAnsiTheme="minorHAnsi" w:cstheme="minorHAnsi"/>
          <w:b/>
          <w:sz w:val="24"/>
          <w:szCs w:val="24"/>
        </w:rPr>
        <w:t>3. İsmin yazılı olduğu yaka kartı takılır.</w:t>
      </w:r>
    </w:p>
    <w:p w14:paraId="790DD00B" w14:textId="4141CD4E" w:rsidR="00436422" w:rsidRPr="00F74656" w:rsidRDefault="00436422" w:rsidP="0030625C">
      <w:pPr>
        <w:pStyle w:val="p1"/>
        <w:jc w:val="both"/>
        <w:rPr>
          <w:rFonts w:asciiTheme="minorHAnsi" w:hAnsiTheme="minorHAnsi" w:cstheme="minorHAnsi"/>
          <w:b/>
          <w:sz w:val="24"/>
          <w:szCs w:val="24"/>
        </w:rPr>
      </w:pPr>
      <w:r w:rsidRPr="00F74656">
        <w:rPr>
          <w:rFonts w:asciiTheme="minorHAnsi" w:hAnsiTheme="minorHAnsi" w:cstheme="minorHAnsi"/>
          <w:b/>
          <w:sz w:val="24"/>
          <w:szCs w:val="24"/>
        </w:rPr>
        <w:t>4. Katılımcılar karşılanır, bir isim kartlığı almaları sağlanır ve oturacakları yerler</w:t>
      </w:r>
      <w:r w:rsidR="00A75534" w:rsidRPr="00F74656">
        <w:rPr>
          <w:rFonts w:asciiTheme="minorHAnsi" w:hAnsiTheme="minorHAnsi" w:cstheme="minorHAnsi"/>
          <w:b/>
          <w:sz w:val="24"/>
          <w:szCs w:val="24"/>
        </w:rPr>
        <w:t xml:space="preserve"> </w:t>
      </w:r>
      <w:r w:rsidRPr="00F74656">
        <w:rPr>
          <w:rFonts w:asciiTheme="minorHAnsi" w:hAnsiTheme="minorHAnsi" w:cstheme="minorHAnsi"/>
          <w:b/>
          <w:sz w:val="24"/>
          <w:szCs w:val="24"/>
        </w:rPr>
        <w:t>gösterilir.</w:t>
      </w:r>
    </w:p>
    <w:p w14:paraId="21F32AA9" w14:textId="77777777" w:rsidR="00436422" w:rsidRPr="00F74656" w:rsidRDefault="00436422" w:rsidP="0030625C">
      <w:pPr>
        <w:pStyle w:val="p1"/>
        <w:jc w:val="both"/>
        <w:rPr>
          <w:rFonts w:asciiTheme="minorHAnsi" w:hAnsiTheme="minorHAnsi" w:cstheme="minorHAnsi"/>
          <w:b/>
          <w:sz w:val="24"/>
          <w:szCs w:val="24"/>
        </w:rPr>
      </w:pPr>
      <w:r w:rsidRPr="00F74656">
        <w:rPr>
          <w:rFonts w:asciiTheme="minorHAnsi" w:hAnsiTheme="minorHAnsi" w:cstheme="minorHAnsi"/>
          <w:b/>
          <w:sz w:val="24"/>
          <w:szCs w:val="24"/>
        </w:rPr>
        <w:t>5. Uygulamacı kendini tanıtır (1 dk):</w:t>
      </w:r>
    </w:p>
    <w:p w14:paraId="08B86832" w14:textId="77777777" w:rsidR="00436422" w:rsidRPr="00F74656" w:rsidRDefault="00436422"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"Kişilerarası İletişim Becerileri Psikoeğitim Programı'na hoşgeldiniz. Benim adım Deniz</w:t>
      </w:r>
    </w:p>
    <w:p w14:paraId="23066E59" w14:textId="4D07E34A" w:rsidR="00436422" w:rsidRPr="00F74656" w:rsidRDefault="00A05F2E"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Küç</w:t>
      </w:r>
      <w:r w:rsidR="00436422" w:rsidRPr="00F74656">
        <w:rPr>
          <w:rFonts w:asciiTheme="minorHAnsi" w:hAnsiTheme="minorHAnsi" w:cstheme="minorHAnsi"/>
          <w:sz w:val="24"/>
          <w:szCs w:val="24"/>
        </w:rPr>
        <w:t>üker. Lisans derecemi Bilkent Üniversitesi Psikoloji Bölümü'nden aldım. Bir özel eğitim</w:t>
      </w:r>
      <w:r w:rsidR="00A75534" w:rsidRPr="00F74656">
        <w:rPr>
          <w:rFonts w:asciiTheme="minorHAnsi" w:hAnsiTheme="minorHAnsi" w:cstheme="minorHAnsi"/>
          <w:sz w:val="24"/>
          <w:szCs w:val="24"/>
        </w:rPr>
        <w:t xml:space="preserve"> </w:t>
      </w:r>
      <w:r w:rsidR="00436422" w:rsidRPr="00F74656">
        <w:rPr>
          <w:rFonts w:asciiTheme="minorHAnsi" w:hAnsiTheme="minorHAnsi" w:cstheme="minorHAnsi"/>
          <w:sz w:val="24"/>
          <w:szCs w:val="24"/>
        </w:rPr>
        <w:t>kurumunda ve sonrasında ise Aile ve Sosyal Politikalar Bakanlığı’nda psikolog olarak</w:t>
      </w:r>
      <w:r w:rsidR="00A75534" w:rsidRPr="00F74656">
        <w:rPr>
          <w:rFonts w:asciiTheme="minorHAnsi" w:hAnsiTheme="minorHAnsi" w:cstheme="minorHAnsi"/>
          <w:sz w:val="24"/>
          <w:szCs w:val="24"/>
        </w:rPr>
        <w:t xml:space="preserve"> </w:t>
      </w:r>
      <w:r w:rsidR="00436422" w:rsidRPr="00F74656">
        <w:rPr>
          <w:rFonts w:asciiTheme="minorHAnsi" w:hAnsiTheme="minorHAnsi" w:cstheme="minorHAnsi"/>
          <w:sz w:val="24"/>
          <w:szCs w:val="24"/>
        </w:rPr>
        <w:t xml:space="preserve">çalıştım. </w:t>
      </w:r>
      <w:r w:rsidR="00436422" w:rsidRPr="00F74656">
        <w:rPr>
          <w:rFonts w:asciiTheme="minorHAnsi" w:hAnsiTheme="minorHAnsi" w:cstheme="minorHAnsi"/>
          <w:sz w:val="24"/>
          <w:szCs w:val="24"/>
        </w:rPr>
        <w:lastRenderedPageBreak/>
        <w:t>Aynı zamanda Pamukkale Üniversitesi'nin düzenlediği Aile Danışmanlığı</w:t>
      </w:r>
      <w:r w:rsidR="00A75534" w:rsidRPr="00F74656">
        <w:rPr>
          <w:rFonts w:asciiTheme="minorHAnsi" w:hAnsiTheme="minorHAnsi" w:cstheme="minorHAnsi"/>
          <w:sz w:val="24"/>
          <w:szCs w:val="24"/>
        </w:rPr>
        <w:t xml:space="preserve"> </w:t>
      </w:r>
      <w:r w:rsidR="00436422" w:rsidRPr="00F74656">
        <w:rPr>
          <w:rFonts w:asciiTheme="minorHAnsi" w:hAnsiTheme="minorHAnsi" w:cstheme="minorHAnsi"/>
          <w:sz w:val="24"/>
          <w:szCs w:val="24"/>
        </w:rPr>
        <w:t>sertifika programını bitirdim. 2016 senesinde Pamukkale Üniversitesi Psikolojik Danışmanlık ve</w:t>
      </w:r>
      <w:r w:rsidR="006173C6" w:rsidRPr="00F74656">
        <w:rPr>
          <w:rFonts w:asciiTheme="minorHAnsi" w:hAnsiTheme="minorHAnsi" w:cstheme="minorHAnsi"/>
          <w:sz w:val="24"/>
          <w:szCs w:val="24"/>
        </w:rPr>
        <w:t xml:space="preserve"> Rehberlik Anabilim Dalı’nda</w:t>
      </w:r>
      <w:r w:rsidR="00AC3857" w:rsidRPr="00F74656">
        <w:rPr>
          <w:rFonts w:asciiTheme="minorHAnsi" w:hAnsiTheme="minorHAnsi" w:cstheme="minorHAnsi"/>
          <w:sz w:val="24"/>
          <w:szCs w:val="24"/>
        </w:rPr>
        <w:t>n</w:t>
      </w:r>
      <w:r w:rsidR="006173C6" w:rsidRPr="00F74656">
        <w:rPr>
          <w:rFonts w:asciiTheme="minorHAnsi" w:hAnsiTheme="minorHAnsi" w:cstheme="minorHAnsi"/>
          <w:sz w:val="24"/>
          <w:szCs w:val="24"/>
        </w:rPr>
        <w:t xml:space="preserve"> </w:t>
      </w:r>
      <w:r w:rsidR="00436422" w:rsidRPr="00F74656">
        <w:rPr>
          <w:rFonts w:asciiTheme="minorHAnsi" w:hAnsiTheme="minorHAnsi" w:cstheme="minorHAnsi"/>
          <w:sz w:val="24"/>
          <w:szCs w:val="24"/>
        </w:rPr>
        <w:t xml:space="preserve">yüksek lisansımı </w:t>
      </w:r>
      <w:r w:rsidR="00AC3857" w:rsidRPr="00F74656">
        <w:rPr>
          <w:rFonts w:asciiTheme="minorHAnsi" w:hAnsiTheme="minorHAnsi" w:cstheme="minorHAnsi"/>
          <w:sz w:val="24"/>
          <w:szCs w:val="24"/>
        </w:rPr>
        <w:t>derecemi aldım</w:t>
      </w:r>
      <w:r w:rsidR="00436422" w:rsidRPr="00F74656">
        <w:rPr>
          <w:rFonts w:asciiTheme="minorHAnsi" w:hAnsiTheme="minorHAnsi" w:cstheme="minorHAnsi"/>
          <w:sz w:val="24"/>
          <w:szCs w:val="24"/>
        </w:rPr>
        <w:t xml:space="preserve">. Nisan 2017’den beri </w:t>
      </w:r>
      <w:r w:rsidR="00AC3857" w:rsidRPr="00F74656">
        <w:rPr>
          <w:rFonts w:asciiTheme="minorHAnsi" w:hAnsiTheme="minorHAnsi" w:cstheme="minorHAnsi"/>
          <w:sz w:val="24"/>
          <w:szCs w:val="24"/>
        </w:rPr>
        <w:t xml:space="preserve">PDREM’de </w:t>
      </w:r>
      <w:r w:rsidRPr="00F74656">
        <w:rPr>
          <w:rFonts w:asciiTheme="minorHAnsi" w:hAnsiTheme="minorHAnsi" w:cstheme="minorHAnsi"/>
          <w:sz w:val="24"/>
          <w:szCs w:val="24"/>
        </w:rPr>
        <w:t>uzman psikolog olarak çalışıyorum.</w:t>
      </w:r>
      <w:r w:rsidR="00FB38F3" w:rsidRPr="00F74656">
        <w:rPr>
          <w:rFonts w:asciiTheme="minorHAnsi" w:hAnsiTheme="minorHAnsi" w:cstheme="minorHAnsi"/>
          <w:sz w:val="24"/>
          <w:szCs w:val="24"/>
        </w:rPr>
        <w:t>“</w:t>
      </w:r>
    </w:p>
    <w:p w14:paraId="488A8F78" w14:textId="77777777" w:rsidR="006173C6" w:rsidRPr="00F74656" w:rsidRDefault="006173C6" w:rsidP="0030625C">
      <w:pPr>
        <w:pStyle w:val="p1"/>
        <w:jc w:val="both"/>
        <w:rPr>
          <w:rFonts w:asciiTheme="minorHAnsi" w:hAnsiTheme="minorHAnsi" w:cstheme="minorHAnsi"/>
          <w:sz w:val="24"/>
          <w:szCs w:val="24"/>
        </w:rPr>
      </w:pPr>
    </w:p>
    <w:p w14:paraId="05A2F82B" w14:textId="5A3281C5" w:rsidR="00136BE2" w:rsidRPr="00F74656" w:rsidRDefault="00836F64" w:rsidP="0030625C">
      <w:pPr>
        <w:pStyle w:val="p1"/>
        <w:jc w:val="both"/>
        <w:rPr>
          <w:rFonts w:asciiTheme="minorHAnsi" w:hAnsiTheme="minorHAnsi" w:cstheme="minorHAnsi"/>
          <w:b/>
          <w:sz w:val="24"/>
          <w:szCs w:val="24"/>
        </w:rPr>
      </w:pPr>
      <w:r w:rsidRPr="00F74656">
        <w:rPr>
          <w:rFonts w:asciiTheme="minorHAnsi" w:hAnsiTheme="minorHAnsi" w:cstheme="minorHAnsi"/>
          <w:b/>
          <w:sz w:val="24"/>
          <w:szCs w:val="24"/>
        </w:rPr>
        <w:t>6</w:t>
      </w:r>
      <w:r w:rsidR="00136BE2" w:rsidRPr="00F74656">
        <w:rPr>
          <w:rFonts w:asciiTheme="minorHAnsi" w:hAnsiTheme="minorHAnsi" w:cstheme="minorHAnsi"/>
          <w:b/>
          <w:sz w:val="24"/>
          <w:szCs w:val="24"/>
        </w:rPr>
        <w:t>. Katılımcılardan kendilerini tanıtmaları istenir (12 dk).</w:t>
      </w:r>
    </w:p>
    <w:p w14:paraId="09FE626B" w14:textId="0F20A91F" w:rsidR="00136BE2" w:rsidRPr="00F74656" w:rsidRDefault="00136BE2"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"Evet şimdi bu psikoeğitim programına katılan herkese kendini tanıtma fırsatı vermek</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istiyorum. Bu tanışmayı şu şekilde yapalım. Herke</w:t>
      </w:r>
      <w:r w:rsidR="008F7FDE" w:rsidRPr="00F74656">
        <w:rPr>
          <w:rFonts w:asciiTheme="minorHAnsi" w:hAnsiTheme="minorHAnsi" w:cstheme="minorHAnsi"/>
          <w:sz w:val="24"/>
          <w:szCs w:val="24"/>
        </w:rPr>
        <w:t>s sırayla kendisi ile ilgili üç</w:t>
      </w:r>
      <w:r w:rsidRPr="00F74656">
        <w:rPr>
          <w:rFonts w:asciiTheme="minorHAnsi" w:hAnsiTheme="minorHAnsi" w:cstheme="minorHAnsi"/>
          <w:sz w:val="24"/>
          <w:szCs w:val="24"/>
        </w:rPr>
        <w:t xml:space="preserve"> </w:t>
      </w:r>
      <w:r w:rsidR="008F7FDE" w:rsidRPr="00F74656">
        <w:rPr>
          <w:rFonts w:asciiTheme="minorHAnsi" w:hAnsiTheme="minorHAnsi" w:cstheme="minorHAnsi"/>
          <w:sz w:val="24"/>
          <w:szCs w:val="24"/>
        </w:rPr>
        <w:t>ş</w:t>
      </w:r>
      <w:r w:rsidRPr="00F74656">
        <w:rPr>
          <w:rFonts w:asciiTheme="minorHAnsi" w:hAnsiTheme="minorHAnsi" w:cstheme="minorHAnsi"/>
          <w:sz w:val="24"/>
          <w:szCs w:val="24"/>
        </w:rPr>
        <w:t>ey</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söyleyecek: ismini, hangi şehirden geldiğini ve arkadaş grubu ya da ailesiyle yapmaktan en çok hoşlandığı aktiviteyi. "İsmim A</w:t>
      </w:r>
      <w:r w:rsidR="00060E86" w:rsidRPr="00F74656">
        <w:rPr>
          <w:rFonts w:asciiTheme="minorHAnsi" w:hAnsiTheme="minorHAnsi" w:cstheme="minorHAnsi"/>
          <w:sz w:val="24"/>
          <w:szCs w:val="24"/>
        </w:rPr>
        <w:t>yşe, Aydın'dan geldim, arkadaş</w:t>
      </w:r>
      <w:r w:rsidRPr="00F74656">
        <w:rPr>
          <w:rFonts w:asciiTheme="minorHAnsi" w:hAnsiTheme="minorHAnsi" w:cstheme="minorHAnsi"/>
          <w:sz w:val="24"/>
          <w:szCs w:val="24"/>
        </w:rPr>
        <w:t>larımla en çok alışverişe gitmeyi seviyorum" gibi. Her katılımcı kendisini tanıttıktan sonra, bir önceki kişinin söylediklerini de tekrarlayacak, mesela "İsmim Funda, Denizli'de yaşıyorum, ailecek yaptığımız piknikleri çok seviyorum. Ayşe ise Aydın'dan gelmiş, arkadaşlarıyla alışverişe gitmeyi seviyor" diyecek. Bakalım hatırlayabilecek miyiz? Ben başlayayım:..."</w:t>
      </w:r>
    </w:p>
    <w:p w14:paraId="7F126302" w14:textId="77777777" w:rsidR="00136BE2" w:rsidRPr="00F74656" w:rsidRDefault="00136BE2" w:rsidP="0030625C">
      <w:pPr>
        <w:pStyle w:val="p1"/>
        <w:jc w:val="both"/>
        <w:rPr>
          <w:rFonts w:asciiTheme="minorHAnsi" w:hAnsiTheme="minorHAnsi" w:cstheme="minorHAnsi"/>
          <w:sz w:val="24"/>
          <w:szCs w:val="24"/>
        </w:rPr>
      </w:pPr>
    </w:p>
    <w:p w14:paraId="7F6D3025" w14:textId="1EC6E4B6" w:rsidR="00136BE2" w:rsidRPr="00F74656" w:rsidRDefault="00836F64" w:rsidP="0030625C">
      <w:pPr>
        <w:pStyle w:val="p1"/>
        <w:jc w:val="both"/>
        <w:rPr>
          <w:rFonts w:asciiTheme="minorHAnsi" w:hAnsiTheme="minorHAnsi" w:cstheme="minorHAnsi"/>
          <w:b/>
          <w:sz w:val="24"/>
          <w:szCs w:val="24"/>
        </w:rPr>
      </w:pPr>
      <w:r w:rsidRPr="00F74656">
        <w:rPr>
          <w:rFonts w:asciiTheme="minorHAnsi" w:hAnsiTheme="minorHAnsi" w:cstheme="minorHAnsi"/>
          <w:b/>
          <w:sz w:val="24"/>
          <w:szCs w:val="24"/>
        </w:rPr>
        <w:t>7</w:t>
      </w:r>
      <w:r w:rsidR="00136BE2" w:rsidRPr="00F74656">
        <w:rPr>
          <w:rFonts w:asciiTheme="minorHAnsi" w:hAnsiTheme="minorHAnsi" w:cstheme="minorHAnsi"/>
          <w:b/>
          <w:sz w:val="24"/>
          <w:szCs w:val="24"/>
        </w:rPr>
        <w:t>. Programın amacı katılımcılara anlatılır (3 dk):</w:t>
      </w:r>
    </w:p>
    <w:p w14:paraId="10F26E95" w14:textId="136B6065" w:rsidR="00136BE2" w:rsidRPr="00F74656" w:rsidRDefault="00136BE2"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"Görüyorum ki, farklı farklı şehirlerden gelenler de var, Denizli'de yaşayanlar da. Hepinizin</w:t>
      </w:r>
      <w:r w:rsidR="00A75534" w:rsidRPr="00F74656">
        <w:rPr>
          <w:rFonts w:asciiTheme="minorHAnsi" w:hAnsiTheme="minorHAnsi" w:cstheme="minorHAnsi"/>
          <w:sz w:val="24"/>
          <w:szCs w:val="24"/>
        </w:rPr>
        <w:t xml:space="preserve"> </w:t>
      </w:r>
      <w:r w:rsidR="008F7FDE" w:rsidRPr="00F74656">
        <w:rPr>
          <w:rFonts w:asciiTheme="minorHAnsi" w:hAnsiTheme="minorHAnsi" w:cstheme="minorHAnsi"/>
          <w:sz w:val="24"/>
          <w:szCs w:val="24"/>
        </w:rPr>
        <w:t>ortak bir noktası, üniversitede okurken bir yandan da kendinizi geliştirmek istemeniz</w:t>
      </w:r>
      <w:r w:rsidRPr="00F74656">
        <w:rPr>
          <w:rFonts w:asciiTheme="minorHAnsi" w:hAnsiTheme="minorHAnsi" w:cstheme="minorHAnsi"/>
          <w:sz w:val="24"/>
          <w:szCs w:val="24"/>
        </w:rPr>
        <w:t>. Bu yeni dünya hem heyecan dolu, hem</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de biraz farklı galiba. Çevreniz tamamen değişti, sizler de değişiyor buna uyum sağlamaya</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çalışıyorsunuz. Bazılarınız kendini ve çevresindekileri anlamak istiyor, zaman zaman belki</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arkadaş edinirken zorlanıyor ya da belki yalnızlık hissediyor. Bu psikoeğitim programı da</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tam burada devreye giriyor. Üç tane amacımız var. Bunlardan birincisi, hem sizin</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kullandığınız hem de çevrenizdekilerden duyduğunuz sözel ifadelerin</w:t>
      </w:r>
      <w:r w:rsidRPr="00F74656">
        <w:rPr>
          <w:rStyle w:val="s1"/>
          <w:rFonts w:asciiTheme="minorHAnsi" w:hAnsiTheme="minorHAnsi" w:cstheme="minorHAnsi"/>
          <w:sz w:val="24"/>
          <w:szCs w:val="24"/>
        </w:rPr>
        <w:t xml:space="preserve"> </w:t>
      </w:r>
      <w:r w:rsidRPr="00F74656">
        <w:rPr>
          <w:rFonts w:asciiTheme="minorHAnsi" w:hAnsiTheme="minorHAnsi" w:cstheme="minorHAnsi"/>
          <w:sz w:val="24"/>
          <w:szCs w:val="24"/>
        </w:rPr>
        <w:t>hangi iletişim</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stillerine</w:t>
      </w:r>
      <w:r w:rsidRPr="00F74656">
        <w:rPr>
          <w:rStyle w:val="s1"/>
          <w:rFonts w:asciiTheme="minorHAnsi" w:hAnsiTheme="minorHAnsi" w:cstheme="minorHAnsi"/>
          <w:sz w:val="24"/>
          <w:szCs w:val="24"/>
        </w:rPr>
        <w:t xml:space="preserve"> </w:t>
      </w:r>
      <w:r w:rsidRPr="00F74656">
        <w:rPr>
          <w:rFonts w:asciiTheme="minorHAnsi" w:hAnsiTheme="minorHAnsi" w:cstheme="minorHAnsi"/>
          <w:sz w:val="24"/>
          <w:szCs w:val="24"/>
        </w:rPr>
        <w:t>ait olduğu konusunda farkındalık kazanmaktır. İkincisi ise, problem yaratan</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etkileşimleri analiz</w:t>
      </w:r>
      <w:r w:rsidRPr="00F74656">
        <w:rPr>
          <w:rStyle w:val="s1"/>
          <w:rFonts w:asciiTheme="minorHAnsi" w:hAnsiTheme="minorHAnsi" w:cstheme="minorHAnsi"/>
          <w:sz w:val="24"/>
          <w:szCs w:val="24"/>
        </w:rPr>
        <w:t xml:space="preserve"> </w:t>
      </w:r>
      <w:r w:rsidRPr="00F74656">
        <w:rPr>
          <w:rFonts w:asciiTheme="minorHAnsi" w:hAnsiTheme="minorHAnsi" w:cstheme="minorHAnsi"/>
          <w:sz w:val="24"/>
          <w:szCs w:val="24"/>
        </w:rPr>
        <w:t>ederek ve bunların yerine kullanılabilecek alternatif yollar</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keşfetmenizdir. Üçüncü amacımız ise var</w:t>
      </w:r>
      <w:r w:rsidR="00836F64" w:rsidRPr="00F74656">
        <w:rPr>
          <w:rFonts w:asciiTheme="minorHAnsi" w:hAnsiTheme="minorHAnsi" w:cstheme="minorHAnsi"/>
          <w:sz w:val="24"/>
          <w:szCs w:val="24"/>
        </w:rPr>
        <w:t xml:space="preserve"> </w:t>
      </w:r>
      <w:r w:rsidRPr="00F74656">
        <w:rPr>
          <w:rFonts w:asciiTheme="minorHAnsi" w:hAnsiTheme="minorHAnsi" w:cstheme="minorHAnsi"/>
          <w:sz w:val="24"/>
          <w:szCs w:val="24"/>
        </w:rPr>
        <w:t>olan iletişim becerilerinizi geliştirmektir.</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Bu öğrenme süreci, hepimizin zaman zaman kullandığı baskın iletişim tarzlarının farkına</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varmanıza, hangi iletişim stilinin probleme yol açtığını, hangisinin ise problemi çözdüğünü</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keşfetmenize ve çözüm-odaklı iletişim stillerini daha sık kullanmanıza olanak sağlayacaktır.</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Bunun için kişilerarası iletişimde sıklıkla kullandığınız örüntüleri farketmeniz, ardından</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problem yaratan etkileşimlerde iki tarafı da tatmin edecek çözümler bulmada yaratıcılığınızı</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kullanmanız ve çaba göstermeniz için sizleri cesaretlendireceğim."</w:t>
      </w:r>
    </w:p>
    <w:p w14:paraId="3F88FF1B" w14:textId="77777777" w:rsidR="00136BE2" w:rsidRPr="00F74656" w:rsidRDefault="00136BE2" w:rsidP="0030625C">
      <w:pPr>
        <w:pStyle w:val="p1"/>
        <w:jc w:val="both"/>
        <w:rPr>
          <w:rFonts w:asciiTheme="minorHAnsi" w:hAnsiTheme="minorHAnsi" w:cstheme="minorHAnsi"/>
          <w:sz w:val="24"/>
          <w:szCs w:val="24"/>
        </w:rPr>
      </w:pPr>
    </w:p>
    <w:p w14:paraId="05AF7266" w14:textId="746C5FAB" w:rsidR="00136BE2" w:rsidRPr="00F74656" w:rsidRDefault="00836F64" w:rsidP="0030625C">
      <w:pPr>
        <w:pStyle w:val="p1"/>
        <w:jc w:val="both"/>
        <w:rPr>
          <w:rFonts w:asciiTheme="minorHAnsi" w:hAnsiTheme="minorHAnsi" w:cstheme="minorHAnsi"/>
          <w:b/>
          <w:sz w:val="24"/>
          <w:szCs w:val="24"/>
        </w:rPr>
      </w:pPr>
      <w:r w:rsidRPr="00F74656">
        <w:rPr>
          <w:rFonts w:asciiTheme="minorHAnsi" w:hAnsiTheme="minorHAnsi" w:cstheme="minorHAnsi"/>
          <w:b/>
          <w:sz w:val="24"/>
          <w:szCs w:val="24"/>
        </w:rPr>
        <w:t>8</w:t>
      </w:r>
      <w:r w:rsidR="00136BE2" w:rsidRPr="00F74656">
        <w:rPr>
          <w:rFonts w:asciiTheme="minorHAnsi" w:hAnsiTheme="minorHAnsi" w:cstheme="minorHAnsi"/>
          <w:b/>
          <w:sz w:val="24"/>
          <w:szCs w:val="24"/>
        </w:rPr>
        <w:t>. Katılımcıların beklentilerini ifade etmeleri istenir (4 dk):</w:t>
      </w:r>
    </w:p>
    <w:p w14:paraId="1167BF79" w14:textId="5C91A2EA" w:rsidR="00136BE2" w:rsidRPr="00F74656" w:rsidRDefault="00136BE2"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"Programın amacını açıkladım: iletişim stilleri konusunda farkındalık kazanmak ve iletişim</w:t>
      </w:r>
      <w:r w:rsidR="00836F64" w:rsidRPr="00F74656">
        <w:rPr>
          <w:rFonts w:asciiTheme="minorHAnsi" w:hAnsiTheme="minorHAnsi" w:cstheme="minorHAnsi"/>
          <w:sz w:val="24"/>
          <w:szCs w:val="24"/>
        </w:rPr>
        <w:t xml:space="preserve"> </w:t>
      </w:r>
      <w:r w:rsidRPr="00F74656">
        <w:rPr>
          <w:rFonts w:asciiTheme="minorHAnsi" w:hAnsiTheme="minorHAnsi" w:cstheme="minorHAnsi"/>
          <w:sz w:val="24"/>
          <w:szCs w:val="24"/>
        </w:rPr>
        <w:t>becerilerini geliştirmek. Peki şimdi sizlere sormak istiyorum, bu programdan sizler ne</w:t>
      </w:r>
      <w:r w:rsidR="00836F64" w:rsidRPr="00F74656">
        <w:rPr>
          <w:rFonts w:asciiTheme="minorHAnsi" w:hAnsiTheme="minorHAnsi" w:cstheme="minorHAnsi"/>
          <w:sz w:val="24"/>
          <w:szCs w:val="24"/>
        </w:rPr>
        <w:t xml:space="preserve"> </w:t>
      </w:r>
      <w:r w:rsidRPr="00F74656">
        <w:rPr>
          <w:rFonts w:asciiTheme="minorHAnsi" w:hAnsiTheme="minorHAnsi" w:cstheme="minorHAnsi"/>
          <w:sz w:val="24"/>
          <w:szCs w:val="24"/>
        </w:rPr>
        <w:t>bekliyorsunuz? Oturumlar bittiğinde ne olursa bu program size faydalı olmuş olacak? Kimler</w:t>
      </w:r>
      <w:r w:rsidR="00836F64" w:rsidRPr="00F74656">
        <w:rPr>
          <w:rFonts w:asciiTheme="minorHAnsi" w:hAnsiTheme="minorHAnsi" w:cstheme="minorHAnsi"/>
          <w:sz w:val="24"/>
          <w:szCs w:val="24"/>
        </w:rPr>
        <w:t xml:space="preserve"> </w:t>
      </w:r>
      <w:r w:rsidRPr="00F74656">
        <w:rPr>
          <w:rFonts w:asciiTheme="minorHAnsi" w:hAnsiTheme="minorHAnsi" w:cstheme="minorHAnsi"/>
          <w:sz w:val="24"/>
          <w:szCs w:val="24"/>
        </w:rPr>
        <w:t>düşüncelerini paylaşmak ister? ......... Bunların dışında bir beklentisi olan var mı? Peki o</w:t>
      </w:r>
      <w:r w:rsidR="00836F64" w:rsidRPr="00F74656">
        <w:rPr>
          <w:rFonts w:asciiTheme="minorHAnsi" w:hAnsiTheme="minorHAnsi" w:cstheme="minorHAnsi"/>
          <w:sz w:val="24"/>
          <w:szCs w:val="24"/>
        </w:rPr>
        <w:t xml:space="preserve"> </w:t>
      </w:r>
      <w:r w:rsidRPr="00F74656">
        <w:rPr>
          <w:rFonts w:asciiTheme="minorHAnsi" w:hAnsiTheme="minorHAnsi" w:cstheme="minorHAnsi"/>
          <w:sz w:val="24"/>
          <w:szCs w:val="24"/>
        </w:rPr>
        <w:t>zaman özetleyecek olursak..."</w:t>
      </w:r>
      <w:r w:rsidR="00DE1EF5" w:rsidRPr="00F74656">
        <w:rPr>
          <w:rFonts w:asciiTheme="minorHAnsi" w:hAnsiTheme="minorHAnsi" w:cstheme="minorHAnsi"/>
          <w:sz w:val="24"/>
          <w:szCs w:val="24"/>
        </w:rPr>
        <w:t xml:space="preserve"> </w:t>
      </w:r>
    </w:p>
    <w:p w14:paraId="54295295" w14:textId="77777777" w:rsidR="003B67CA" w:rsidRPr="00F74656" w:rsidRDefault="003B67CA" w:rsidP="0030625C">
      <w:pPr>
        <w:autoSpaceDE w:val="0"/>
        <w:autoSpaceDN w:val="0"/>
        <w:adjustRightInd w:val="0"/>
        <w:spacing w:after="0" w:line="240" w:lineRule="auto"/>
        <w:jc w:val="both"/>
        <w:rPr>
          <w:rFonts w:cstheme="minorHAnsi"/>
          <w:sz w:val="24"/>
          <w:szCs w:val="24"/>
        </w:rPr>
      </w:pPr>
    </w:p>
    <w:p w14:paraId="5051FEDC" w14:textId="5C67AC4A" w:rsidR="00136BE2" w:rsidRPr="00F74656" w:rsidRDefault="00836F64" w:rsidP="0030625C">
      <w:pPr>
        <w:pStyle w:val="p1"/>
        <w:jc w:val="both"/>
        <w:rPr>
          <w:rFonts w:asciiTheme="minorHAnsi" w:hAnsiTheme="minorHAnsi" w:cstheme="minorHAnsi"/>
          <w:b/>
          <w:sz w:val="24"/>
          <w:szCs w:val="24"/>
        </w:rPr>
      </w:pPr>
      <w:r w:rsidRPr="00F74656">
        <w:rPr>
          <w:rFonts w:asciiTheme="minorHAnsi" w:hAnsiTheme="minorHAnsi" w:cstheme="minorHAnsi"/>
          <w:b/>
          <w:sz w:val="24"/>
          <w:szCs w:val="24"/>
        </w:rPr>
        <w:t>9</w:t>
      </w:r>
      <w:r w:rsidR="00136BE2" w:rsidRPr="00F74656">
        <w:rPr>
          <w:rFonts w:asciiTheme="minorHAnsi" w:hAnsiTheme="minorHAnsi" w:cstheme="minorHAnsi"/>
          <w:b/>
          <w:sz w:val="24"/>
          <w:szCs w:val="24"/>
        </w:rPr>
        <w:t>. Katılımcıların psikoeğitim programı ile ilgili gerçekçi beklentilere sahip olmaları hedeflendiği için, program formatı ve uygulamacının rolü anlatılır (4 dk):</w:t>
      </w:r>
    </w:p>
    <w:p w14:paraId="60EF1AE1" w14:textId="47A2C230" w:rsidR="00136BE2" w:rsidRPr="00F74656" w:rsidRDefault="00136BE2"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"Bu program 50-60 dk'lık 8 oturumdan oluşan bir psikoeğitim programıdır. Bu programın</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başında ve sonunda kendinizi değerlendirmeniz için formlar dolduracaksınız. Program</w:t>
      </w:r>
      <w:r w:rsidR="0064771B" w:rsidRPr="00F74656">
        <w:rPr>
          <w:rFonts w:asciiTheme="minorHAnsi" w:hAnsiTheme="minorHAnsi" w:cstheme="minorHAnsi"/>
          <w:sz w:val="24"/>
          <w:szCs w:val="24"/>
        </w:rPr>
        <w:t xml:space="preserve"> </w:t>
      </w:r>
      <w:r w:rsidRPr="00F74656">
        <w:rPr>
          <w:rFonts w:asciiTheme="minorHAnsi" w:hAnsiTheme="minorHAnsi" w:cstheme="minorHAnsi"/>
          <w:sz w:val="24"/>
          <w:szCs w:val="24"/>
        </w:rPr>
        <w:t>boyunca grup etkinlikleri, canlandırmalar, örnek hikayeler, yaşantı ödevleri ve karikatürler ile</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kişilerarası iletişim becerilerinizi geliştirmeye yönelik çalışmalar yapacağız.</w:t>
      </w:r>
    </w:p>
    <w:p w14:paraId="2CE3C3C1" w14:textId="751307C0" w:rsidR="00136BE2" w:rsidRPr="00F74656" w:rsidRDefault="00136BE2"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lastRenderedPageBreak/>
        <w:t>Bu programın diğer birçok eğitsel programdan bazı yönlerden farklılıkları var. Bunlardan ilki,</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sadece bilgi öğrenmeye odaklanmaması. Sizlerin kendi kişilerarası iletişim becerileriniz</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konusunda bilgi sahibi olmanızın yanı sıra çevrenizdekilerle olan etkileşimlerinizde</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karşılaştığınız problemleri çözmek için yeni beceriler kazanmanız da hedeflenmektedir. Bazı</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bilgileri sizlerle paylaşırken yaşantısal örnekle</w:t>
      </w:r>
      <w:r w:rsidR="00311F43" w:rsidRPr="00F74656">
        <w:rPr>
          <w:rFonts w:asciiTheme="minorHAnsi" w:hAnsiTheme="minorHAnsi" w:cstheme="minorHAnsi"/>
          <w:sz w:val="24"/>
          <w:szCs w:val="24"/>
        </w:rPr>
        <w:t>r kullanacağım ve aranızdan gön</w:t>
      </w:r>
      <w:r w:rsidRPr="00F74656">
        <w:rPr>
          <w:rFonts w:asciiTheme="minorHAnsi" w:hAnsiTheme="minorHAnsi" w:cstheme="minorHAnsi"/>
          <w:sz w:val="24"/>
          <w:szCs w:val="24"/>
        </w:rPr>
        <w:t>üllü olanlar ile</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örnekler üzerinden canlandırma alıştırmaları yapacağız. Bu alıştırmalarda gözlemleyeceğiniz</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becerileri sizlerin de uygulamasını isteyeceğim. Hem buradaki uygulamalarımız, hem de</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günlük yaşamınızda uygulamanızı isteyeceğim yaşantı ödevleri sayesinde bu becerileri</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deneme fırsatı bulacak ve kendinizi bu becerileri uygularken daha rahat hissedeceksiniz.</w:t>
      </w:r>
    </w:p>
    <w:p w14:paraId="761D3873" w14:textId="77777777" w:rsidR="0030625C" w:rsidRPr="00F74656" w:rsidRDefault="0030625C" w:rsidP="0030625C">
      <w:pPr>
        <w:pStyle w:val="p1"/>
        <w:jc w:val="both"/>
        <w:rPr>
          <w:rFonts w:asciiTheme="minorHAnsi" w:hAnsiTheme="minorHAnsi" w:cstheme="minorHAnsi"/>
          <w:sz w:val="24"/>
          <w:szCs w:val="24"/>
        </w:rPr>
      </w:pPr>
    </w:p>
    <w:p w14:paraId="03541659" w14:textId="632D5446" w:rsidR="0030625C" w:rsidRPr="00F74656" w:rsidRDefault="00136BE2"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Bu programın bir diğer farkı ise grup içerisinde kişisel yaşantılarınızı bu grupta</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paylaşmanızın zorunlu olmaması. Kendinizi rahat hissettiğiniz ve oturumların süresi elverdiği</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ölçüde yaşantılarınızla ilgili paylaşımda bulunabilirsiniz.</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Programın üçüncü farkı ise yaşantı ödevlerinin tamamen gönüllülüğe dayalı olması ve yazılı</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olarak bana vermenize gerek olmamasıdır. Ancak, bu süreçte iletişimle ilgili bece</w:t>
      </w:r>
      <w:r w:rsidR="00A75534" w:rsidRPr="00F74656">
        <w:rPr>
          <w:rFonts w:asciiTheme="minorHAnsi" w:hAnsiTheme="minorHAnsi" w:cstheme="minorHAnsi"/>
          <w:sz w:val="24"/>
          <w:szCs w:val="24"/>
        </w:rPr>
        <w:t xml:space="preserve">rilerinizi geliştirirken burada </w:t>
      </w:r>
      <w:r w:rsidRPr="00F74656">
        <w:rPr>
          <w:rFonts w:asciiTheme="minorHAnsi" w:hAnsiTheme="minorHAnsi" w:cstheme="minorHAnsi"/>
          <w:sz w:val="24"/>
          <w:szCs w:val="24"/>
        </w:rPr>
        <w:t>öğrendiklerinizi yaşantı ödevleri ile gerçek hayatta da denemeniz, bu</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becerileri düzenli bir şekilde kullanma alışkanlığı</w:t>
      </w:r>
      <w:r w:rsidR="0030625C" w:rsidRPr="00F74656">
        <w:rPr>
          <w:rFonts w:asciiTheme="minorHAnsi" w:hAnsiTheme="minorHAnsi" w:cstheme="minorHAnsi"/>
          <w:sz w:val="24"/>
          <w:szCs w:val="24"/>
        </w:rPr>
        <w:t xml:space="preserve"> edinmenizi kolaylaştıracaktır.</w:t>
      </w:r>
    </w:p>
    <w:p w14:paraId="5D06FD6F" w14:textId="77777777" w:rsidR="0030625C" w:rsidRPr="00F74656" w:rsidRDefault="0030625C" w:rsidP="0030625C">
      <w:pPr>
        <w:pStyle w:val="p1"/>
        <w:jc w:val="both"/>
        <w:rPr>
          <w:rFonts w:asciiTheme="minorHAnsi" w:hAnsiTheme="minorHAnsi" w:cstheme="minorHAnsi"/>
          <w:sz w:val="24"/>
          <w:szCs w:val="24"/>
        </w:rPr>
      </w:pPr>
    </w:p>
    <w:p w14:paraId="78DFF2DD" w14:textId="586B487C" w:rsidR="00876E87" w:rsidRPr="00F74656" w:rsidRDefault="00876E87"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Programla ve işleyiş ile ilgili sorusu olan var mı?</w:t>
      </w:r>
      <w:r w:rsidR="0030625C" w:rsidRPr="00F74656">
        <w:rPr>
          <w:rFonts w:asciiTheme="minorHAnsi" w:hAnsiTheme="minorHAnsi" w:cstheme="minorHAnsi"/>
          <w:sz w:val="24"/>
          <w:szCs w:val="24"/>
        </w:rPr>
        <w:t>”</w:t>
      </w:r>
    </w:p>
    <w:p w14:paraId="31621BCC" w14:textId="77777777" w:rsidR="00136BE2" w:rsidRPr="00F74656" w:rsidRDefault="00136BE2" w:rsidP="0030625C">
      <w:pPr>
        <w:pStyle w:val="p1"/>
        <w:jc w:val="both"/>
        <w:rPr>
          <w:rFonts w:asciiTheme="minorHAnsi" w:hAnsiTheme="minorHAnsi" w:cstheme="minorHAnsi"/>
          <w:sz w:val="24"/>
          <w:szCs w:val="24"/>
        </w:rPr>
      </w:pPr>
    </w:p>
    <w:p w14:paraId="1BD12B84" w14:textId="32FAB6BB" w:rsidR="00136BE2" w:rsidRPr="00F74656" w:rsidRDefault="00136BE2" w:rsidP="0030625C">
      <w:pPr>
        <w:pStyle w:val="p1"/>
        <w:jc w:val="both"/>
        <w:rPr>
          <w:rFonts w:asciiTheme="minorHAnsi" w:hAnsiTheme="minorHAnsi" w:cstheme="minorHAnsi"/>
          <w:b/>
          <w:sz w:val="24"/>
          <w:szCs w:val="24"/>
        </w:rPr>
      </w:pPr>
      <w:r w:rsidRPr="00F74656">
        <w:rPr>
          <w:rFonts w:asciiTheme="minorHAnsi" w:hAnsiTheme="minorHAnsi" w:cstheme="minorHAnsi"/>
          <w:b/>
          <w:sz w:val="24"/>
          <w:szCs w:val="24"/>
        </w:rPr>
        <w:t>1</w:t>
      </w:r>
      <w:r w:rsidR="00836F64" w:rsidRPr="00F74656">
        <w:rPr>
          <w:rFonts w:asciiTheme="minorHAnsi" w:hAnsiTheme="minorHAnsi" w:cstheme="minorHAnsi"/>
          <w:b/>
          <w:sz w:val="24"/>
          <w:szCs w:val="24"/>
        </w:rPr>
        <w:t>0</w:t>
      </w:r>
      <w:r w:rsidRPr="00F74656">
        <w:rPr>
          <w:rFonts w:asciiTheme="minorHAnsi" w:hAnsiTheme="minorHAnsi" w:cstheme="minorHAnsi"/>
          <w:b/>
          <w:sz w:val="24"/>
          <w:szCs w:val="24"/>
        </w:rPr>
        <w:t>. Psikoeğitim süresince uyulması gereken grup kuralları anlatılır (5 dk):</w:t>
      </w:r>
    </w:p>
    <w:p w14:paraId="427F2897" w14:textId="77777777" w:rsidR="00136BE2" w:rsidRPr="00F74656" w:rsidRDefault="00136BE2" w:rsidP="0030625C">
      <w:pPr>
        <w:pStyle w:val="p1"/>
        <w:jc w:val="both"/>
        <w:rPr>
          <w:rFonts w:asciiTheme="minorHAnsi" w:hAnsiTheme="minorHAnsi" w:cstheme="minorHAnsi"/>
          <w:sz w:val="24"/>
          <w:szCs w:val="24"/>
        </w:rPr>
      </w:pPr>
      <w:r w:rsidRPr="00F74656">
        <w:rPr>
          <w:rFonts w:asciiTheme="minorHAnsi" w:eastAsia="Calibri" w:hAnsiTheme="minorHAnsi" w:cstheme="minorHAnsi"/>
          <w:sz w:val="24"/>
          <w:szCs w:val="24"/>
        </w:rPr>
        <w:t>◦</w:t>
      </w:r>
      <w:r w:rsidRPr="00F74656">
        <w:rPr>
          <w:rFonts w:asciiTheme="minorHAnsi" w:hAnsiTheme="minorHAnsi" w:cstheme="minorHAnsi"/>
          <w:sz w:val="24"/>
          <w:szCs w:val="24"/>
        </w:rPr>
        <w:t xml:space="preserve"> "Programa devam esastır. Hepimiz her hafta buraya geleceğiz.</w:t>
      </w:r>
    </w:p>
    <w:p w14:paraId="23450731" w14:textId="77777777" w:rsidR="00136BE2" w:rsidRPr="00F74656" w:rsidRDefault="00136BE2" w:rsidP="0030625C">
      <w:pPr>
        <w:pStyle w:val="p1"/>
        <w:jc w:val="both"/>
        <w:rPr>
          <w:rFonts w:asciiTheme="minorHAnsi" w:hAnsiTheme="minorHAnsi" w:cstheme="minorHAnsi"/>
          <w:sz w:val="24"/>
          <w:szCs w:val="24"/>
        </w:rPr>
      </w:pPr>
      <w:r w:rsidRPr="00F74656">
        <w:rPr>
          <w:rFonts w:asciiTheme="minorHAnsi" w:eastAsia="Calibri" w:hAnsiTheme="minorHAnsi" w:cstheme="minorHAnsi"/>
          <w:sz w:val="24"/>
          <w:szCs w:val="24"/>
        </w:rPr>
        <w:t>◦</w:t>
      </w:r>
      <w:r w:rsidRPr="00F74656">
        <w:rPr>
          <w:rFonts w:asciiTheme="minorHAnsi" w:hAnsiTheme="minorHAnsi" w:cstheme="minorHAnsi"/>
          <w:sz w:val="24"/>
          <w:szCs w:val="24"/>
        </w:rPr>
        <w:t xml:space="preserve"> Kişisel paylaşımda bulunmak zorunlu değildir.</w:t>
      </w:r>
    </w:p>
    <w:p w14:paraId="4F4FE612" w14:textId="740C2140" w:rsidR="00136BE2" w:rsidRPr="00F74656" w:rsidRDefault="00136BE2" w:rsidP="0030625C">
      <w:pPr>
        <w:pStyle w:val="p1"/>
        <w:jc w:val="both"/>
        <w:rPr>
          <w:rFonts w:asciiTheme="minorHAnsi" w:hAnsiTheme="minorHAnsi" w:cstheme="minorHAnsi"/>
          <w:sz w:val="24"/>
          <w:szCs w:val="24"/>
        </w:rPr>
      </w:pPr>
      <w:r w:rsidRPr="00F74656">
        <w:rPr>
          <w:rFonts w:asciiTheme="minorHAnsi" w:eastAsia="Calibri" w:hAnsiTheme="minorHAnsi" w:cstheme="minorHAnsi"/>
          <w:sz w:val="24"/>
          <w:szCs w:val="24"/>
        </w:rPr>
        <w:t>◦</w:t>
      </w:r>
      <w:r w:rsidRPr="00F74656">
        <w:rPr>
          <w:rFonts w:asciiTheme="minorHAnsi" w:hAnsiTheme="minorHAnsi" w:cstheme="minorHAnsi"/>
          <w:sz w:val="24"/>
          <w:szCs w:val="24"/>
        </w:rPr>
        <w:t xml:space="preserve"> Bu grupta paylaşılanlar burada kalmalı, dışarıdakilerle kesinlikle</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paylaşılmamalıdır.</w:t>
      </w:r>
    </w:p>
    <w:p w14:paraId="312DDA2E" w14:textId="3B6584C3" w:rsidR="00136BE2" w:rsidRPr="00F74656" w:rsidRDefault="00136BE2" w:rsidP="0030625C">
      <w:pPr>
        <w:pStyle w:val="p1"/>
        <w:jc w:val="both"/>
        <w:rPr>
          <w:rFonts w:asciiTheme="minorHAnsi" w:hAnsiTheme="minorHAnsi" w:cstheme="minorHAnsi"/>
          <w:sz w:val="24"/>
          <w:szCs w:val="24"/>
        </w:rPr>
      </w:pPr>
      <w:r w:rsidRPr="00F74656">
        <w:rPr>
          <w:rFonts w:asciiTheme="minorHAnsi" w:eastAsia="Calibri" w:hAnsiTheme="minorHAnsi" w:cstheme="minorHAnsi"/>
          <w:sz w:val="24"/>
          <w:szCs w:val="24"/>
        </w:rPr>
        <w:t>◦</w:t>
      </w:r>
      <w:r w:rsidRPr="00F74656">
        <w:rPr>
          <w:rFonts w:asciiTheme="minorHAnsi" w:hAnsiTheme="minorHAnsi" w:cstheme="minorHAnsi"/>
          <w:sz w:val="24"/>
          <w:szCs w:val="24"/>
        </w:rPr>
        <w:t xml:space="preserve"> Grupta paylaşımda bulunanlar yargılanmadan, ayıplanmadan, suçlanmadan</w:t>
      </w:r>
      <w:r w:rsidR="00A75534" w:rsidRPr="00F74656">
        <w:rPr>
          <w:rFonts w:asciiTheme="minorHAnsi" w:hAnsiTheme="minorHAnsi" w:cstheme="minorHAnsi"/>
          <w:sz w:val="24"/>
          <w:szCs w:val="24"/>
        </w:rPr>
        <w:t xml:space="preserve"> </w:t>
      </w:r>
      <w:r w:rsidR="00570FAD" w:rsidRPr="00F74656">
        <w:rPr>
          <w:rFonts w:asciiTheme="minorHAnsi" w:hAnsiTheme="minorHAnsi" w:cstheme="minorHAnsi"/>
          <w:sz w:val="24"/>
          <w:szCs w:val="24"/>
        </w:rPr>
        <w:t>dinlemeli ve sözü̈</w:t>
      </w:r>
      <w:r w:rsidRPr="00F74656">
        <w:rPr>
          <w:rFonts w:asciiTheme="minorHAnsi" w:hAnsiTheme="minorHAnsi" w:cstheme="minorHAnsi"/>
          <w:sz w:val="24"/>
          <w:szCs w:val="24"/>
        </w:rPr>
        <w:t xml:space="preserve"> kesilmemelidir. Grup içinde birbirimize saygı</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göstermeliyiz."</w:t>
      </w:r>
    </w:p>
    <w:p w14:paraId="6DD2870B" w14:textId="409395A0" w:rsidR="00876E87" w:rsidRPr="00F74656" w:rsidRDefault="00876E87"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Kurallar ile ilgili sorusu olan veya paylaşmak istediği bir konu olan var mı?</w:t>
      </w:r>
    </w:p>
    <w:p w14:paraId="4717F4E5" w14:textId="77777777" w:rsidR="00136BE2" w:rsidRPr="00F74656" w:rsidRDefault="00136BE2" w:rsidP="0030625C">
      <w:pPr>
        <w:autoSpaceDE w:val="0"/>
        <w:autoSpaceDN w:val="0"/>
        <w:adjustRightInd w:val="0"/>
        <w:spacing w:after="0" w:line="240" w:lineRule="auto"/>
        <w:jc w:val="both"/>
        <w:rPr>
          <w:rFonts w:cstheme="minorHAnsi"/>
          <w:sz w:val="24"/>
          <w:szCs w:val="24"/>
        </w:rPr>
      </w:pPr>
    </w:p>
    <w:p w14:paraId="7D1ADB64" w14:textId="550CB3BC" w:rsidR="00136BE2" w:rsidRPr="00F74656" w:rsidRDefault="00CD1054" w:rsidP="0030625C">
      <w:pPr>
        <w:pStyle w:val="p1"/>
        <w:jc w:val="both"/>
        <w:rPr>
          <w:rFonts w:asciiTheme="minorHAnsi" w:hAnsiTheme="minorHAnsi" w:cstheme="minorHAnsi"/>
          <w:b/>
          <w:sz w:val="24"/>
          <w:szCs w:val="24"/>
        </w:rPr>
      </w:pPr>
      <w:r w:rsidRPr="00F74656">
        <w:rPr>
          <w:rFonts w:asciiTheme="minorHAnsi" w:hAnsiTheme="minorHAnsi" w:cstheme="minorHAnsi"/>
          <w:b/>
          <w:sz w:val="24"/>
          <w:szCs w:val="24"/>
        </w:rPr>
        <w:t>11</w:t>
      </w:r>
      <w:r w:rsidR="00136BE2" w:rsidRPr="00F74656">
        <w:rPr>
          <w:rFonts w:asciiTheme="minorHAnsi" w:hAnsiTheme="minorHAnsi" w:cstheme="minorHAnsi"/>
          <w:b/>
          <w:sz w:val="24"/>
          <w:szCs w:val="24"/>
        </w:rPr>
        <w:t>. Etkileşim Kayıt Defteri tanıtılır ve dağıtılır (4 dk):</w:t>
      </w:r>
    </w:p>
    <w:p w14:paraId="0D144231" w14:textId="083B9948" w:rsidR="00136BE2" w:rsidRPr="00F74656" w:rsidRDefault="00136BE2"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"Hep birlikte bu oturumlarda uyacağımız kuralları gözden geçirdik, şimdi de size program</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boyunca çeşitli aktivitelerde kullanabileceğiniz Etkileşim Kayıt Defteri'ni tanıtmak istiyorum.</w:t>
      </w:r>
    </w:p>
    <w:p w14:paraId="492FF67D" w14:textId="1730018E" w:rsidR="00876E87" w:rsidRPr="00F74656" w:rsidRDefault="00136BE2"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 xml:space="preserve">Her birinize bu defterden vererek program </w:t>
      </w:r>
      <w:r w:rsidR="00570FAD" w:rsidRPr="00F74656">
        <w:rPr>
          <w:rFonts w:asciiTheme="minorHAnsi" w:hAnsiTheme="minorHAnsi" w:cstheme="minorHAnsi"/>
          <w:sz w:val="24"/>
          <w:szCs w:val="24"/>
        </w:rPr>
        <w:t>süresince</w:t>
      </w:r>
      <w:r w:rsidRPr="00F74656">
        <w:rPr>
          <w:rFonts w:asciiTheme="minorHAnsi" w:hAnsiTheme="minorHAnsi" w:cstheme="minorHAnsi"/>
          <w:sz w:val="24"/>
          <w:szCs w:val="24"/>
        </w:rPr>
        <w:t xml:space="preserve"> karşılaştığınız problemli etkileşimleri</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not etmenizi ve dilerseniz grup içerisinde bunları paylaşmanızı amaçlıyorum. Peki bu defteri</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nasıl kullanacaksınız? Mesela kantinde arkadaşınızla sohbet ederken bir de baktınız ki</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tartışmaya başladınız. Peki şimdi ne oldu da öfkelendiniz? Ya da sınıf arkadaşınız öyle bir laf</w:t>
      </w:r>
      <w:r w:rsidR="00A75534" w:rsidRPr="00F74656">
        <w:rPr>
          <w:rFonts w:asciiTheme="minorHAnsi" w:hAnsiTheme="minorHAnsi" w:cstheme="minorHAnsi"/>
          <w:sz w:val="24"/>
          <w:szCs w:val="24"/>
        </w:rPr>
        <w:t xml:space="preserve"> etti ki şok oldunuz ve hiç</w:t>
      </w:r>
      <w:r w:rsidRPr="00F74656">
        <w:rPr>
          <w:rFonts w:asciiTheme="minorHAnsi" w:hAnsiTheme="minorHAnsi" w:cstheme="minorHAnsi"/>
          <w:sz w:val="24"/>
          <w:szCs w:val="24"/>
        </w:rPr>
        <w:t>bir cevap veremediniz. Peki yaptığı yanına mı kaldı? Yoksa</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problemi oracıkta çözebilir miydiniz? Ya da gecenin bir yarısı imalı bir mesaj geldi</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sevgilinizden, siz de öyle bir cevap yazdınız ki durum iyice berbat oldu! Şimdi kara kara</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düşünüyorsunuz arayı nasıl</w:t>
      </w:r>
      <w:r w:rsidR="00570FAD" w:rsidRPr="00F74656">
        <w:rPr>
          <w:rFonts w:asciiTheme="minorHAnsi" w:hAnsiTheme="minorHAnsi" w:cstheme="minorHAnsi"/>
          <w:sz w:val="24"/>
          <w:szCs w:val="24"/>
        </w:rPr>
        <w:t xml:space="preserve"> düzeltirim diye... İşte bütü</w:t>
      </w:r>
      <w:r w:rsidRPr="00F74656">
        <w:rPr>
          <w:rFonts w:asciiTheme="minorHAnsi" w:hAnsiTheme="minorHAnsi" w:cstheme="minorHAnsi"/>
          <w:sz w:val="24"/>
          <w:szCs w:val="24"/>
        </w:rPr>
        <w:t>n bunları Etkileşim Kayıt Defterinize</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yazabilir, program boyunca öğrendiklerinizle beraber tekrar dö</w:t>
      </w:r>
      <w:r w:rsidR="00570FAD" w:rsidRPr="00F74656">
        <w:rPr>
          <w:rFonts w:asciiTheme="minorHAnsi" w:hAnsiTheme="minorHAnsi" w:cstheme="minorHAnsi"/>
          <w:sz w:val="24"/>
          <w:szCs w:val="24"/>
        </w:rPr>
        <w:t>nü</w:t>
      </w:r>
      <w:r w:rsidRPr="00F74656">
        <w:rPr>
          <w:rFonts w:asciiTheme="minorHAnsi" w:hAnsiTheme="minorHAnsi" w:cstheme="minorHAnsi"/>
          <w:sz w:val="24"/>
          <w:szCs w:val="24"/>
        </w:rPr>
        <w:t>p bakabilirsiniz. Oturumlar</w:t>
      </w:r>
      <w:r w:rsidR="00570FAD" w:rsidRPr="00F74656">
        <w:rPr>
          <w:rFonts w:asciiTheme="minorHAnsi" w:hAnsiTheme="minorHAnsi" w:cstheme="minorHAnsi"/>
          <w:sz w:val="24"/>
          <w:szCs w:val="24"/>
        </w:rPr>
        <w:t xml:space="preserve"> </w:t>
      </w:r>
      <w:r w:rsidRPr="00F74656">
        <w:rPr>
          <w:rFonts w:asciiTheme="minorHAnsi" w:hAnsiTheme="minorHAnsi" w:cstheme="minorHAnsi"/>
          <w:sz w:val="24"/>
          <w:szCs w:val="24"/>
        </w:rPr>
        <w:t>ilerledikçe problem çözme konusundaki becerilerinizi deftere yazdıklarınızdan da</w:t>
      </w:r>
      <w:r w:rsidR="00A75534" w:rsidRPr="00F74656">
        <w:rPr>
          <w:rFonts w:asciiTheme="minorHAnsi" w:hAnsiTheme="minorHAnsi" w:cstheme="minorHAnsi"/>
          <w:sz w:val="24"/>
          <w:szCs w:val="24"/>
        </w:rPr>
        <w:t xml:space="preserve"> </w:t>
      </w:r>
      <w:r w:rsidRPr="00F74656">
        <w:rPr>
          <w:rFonts w:asciiTheme="minorHAnsi" w:hAnsiTheme="minorHAnsi" w:cstheme="minorHAnsi"/>
          <w:sz w:val="24"/>
          <w:szCs w:val="24"/>
        </w:rPr>
        <w:t>izleyebilirsiniz.</w:t>
      </w:r>
      <w:r w:rsidR="00187480">
        <w:rPr>
          <w:rFonts w:asciiTheme="minorHAnsi" w:hAnsiTheme="minorHAnsi" w:cstheme="minorHAnsi"/>
          <w:sz w:val="24"/>
          <w:szCs w:val="24"/>
        </w:rPr>
        <w:t xml:space="preserve"> </w:t>
      </w:r>
      <w:r w:rsidR="00187480" w:rsidRPr="00F74656">
        <w:rPr>
          <w:rFonts w:asciiTheme="minorHAnsi" w:hAnsiTheme="minorHAnsi" w:cstheme="minorHAnsi"/>
          <w:sz w:val="24"/>
          <w:szCs w:val="24"/>
          <w:shd w:val="clear" w:color="auto" w:fill="FFFFFF"/>
        </w:rPr>
        <w:t>Diğer insanlarla olan iletişiminizde kendinizi 1'den 10'a kadar değerlendirecek olsanız, nerede görüyorsunuz?</w:t>
      </w:r>
      <w:r w:rsidR="00187480">
        <w:rPr>
          <w:rFonts w:asciiTheme="minorHAnsi" w:hAnsiTheme="minorHAnsi" w:cstheme="minorHAnsi"/>
          <w:sz w:val="24"/>
          <w:szCs w:val="24"/>
        </w:rPr>
        <w:t xml:space="preserve"> Cevabını defterinizin en arka sayfasına not almanızı istiyorum. </w:t>
      </w:r>
      <w:r w:rsidR="00876E87" w:rsidRPr="00F74656">
        <w:rPr>
          <w:rFonts w:asciiTheme="minorHAnsi" w:hAnsiTheme="minorHAnsi" w:cstheme="minorHAnsi"/>
          <w:sz w:val="24"/>
          <w:szCs w:val="24"/>
        </w:rPr>
        <w:t xml:space="preserve">Etkileşim Kayıt Defteri ile ilgili sorusu olan var mı? </w:t>
      </w:r>
    </w:p>
    <w:p w14:paraId="5EF7392A" w14:textId="77777777" w:rsidR="00136BE2" w:rsidRPr="00F74656" w:rsidRDefault="00136BE2" w:rsidP="0030625C">
      <w:pPr>
        <w:autoSpaceDE w:val="0"/>
        <w:autoSpaceDN w:val="0"/>
        <w:adjustRightInd w:val="0"/>
        <w:spacing w:after="0" w:line="240" w:lineRule="auto"/>
        <w:jc w:val="both"/>
        <w:rPr>
          <w:rFonts w:cstheme="minorHAnsi"/>
          <w:sz w:val="24"/>
          <w:szCs w:val="24"/>
        </w:rPr>
      </w:pPr>
    </w:p>
    <w:p w14:paraId="2FE85D72" w14:textId="69BE9B9A" w:rsidR="00F74656" w:rsidRPr="00F74656" w:rsidRDefault="00136BE2" w:rsidP="00F74656">
      <w:pPr>
        <w:autoSpaceDE w:val="0"/>
        <w:autoSpaceDN w:val="0"/>
        <w:adjustRightInd w:val="0"/>
        <w:spacing w:after="0" w:line="240" w:lineRule="auto"/>
        <w:jc w:val="both"/>
        <w:rPr>
          <w:rFonts w:cstheme="minorHAnsi"/>
          <w:b/>
          <w:sz w:val="24"/>
          <w:szCs w:val="24"/>
        </w:rPr>
      </w:pPr>
      <w:r w:rsidRPr="00F74656">
        <w:rPr>
          <w:rFonts w:cstheme="minorHAnsi"/>
          <w:b/>
          <w:sz w:val="24"/>
          <w:szCs w:val="24"/>
        </w:rPr>
        <w:t>1</w:t>
      </w:r>
      <w:r w:rsidR="00CD1054" w:rsidRPr="00F74656">
        <w:rPr>
          <w:rFonts w:cstheme="minorHAnsi"/>
          <w:b/>
          <w:sz w:val="24"/>
          <w:szCs w:val="24"/>
        </w:rPr>
        <w:t>2</w:t>
      </w:r>
      <w:r w:rsidRPr="00F74656">
        <w:rPr>
          <w:rFonts w:cstheme="minorHAnsi"/>
          <w:b/>
          <w:sz w:val="24"/>
          <w:szCs w:val="24"/>
        </w:rPr>
        <w:t xml:space="preserve">. </w:t>
      </w:r>
      <w:r w:rsidR="00F74656" w:rsidRPr="00F74656">
        <w:rPr>
          <w:rFonts w:cstheme="minorHAnsi"/>
          <w:b/>
          <w:sz w:val="24"/>
          <w:szCs w:val="24"/>
        </w:rPr>
        <w:t>K</w:t>
      </w:r>
      <w:r w:rsidR="00F74656" w:rsidRPr="00F74656">
        <w:rPr>
          <w:rFonts w:cstheme="minorHAnsi"/>
          <w:b/>
          <w:sz w:val="24"/>
          <w:szCs w:val="24"/>
        </w:rPr>
        <w:t>işilerarası iletişim ile ilgili soru sorulur. (7dk)</w:t>
      </w:r>
    </w:p>
    <w:p w14:paraId="0055B9C2" w14:textId="77777777" w:rsidR="00F74656" w:rsidRPr="00F74656" w:rsidRDefault="00F74656" w:rsidP="00F74656">
      <w:pPr>
        <w:pStyle w:val="p1"/>
        <w:jc w:val="both"/>
        <w:rPr>
          <w:rFonts w:asciiTheme="minorHAnsi" w:hAnsiTheme="minorHAnsi" w:cstheme="minorHAnsi"/>
          <w:sz w:val="24"/>
          <w:szCs w:val="24"/>
        </w:rPr>
      </w:pPr>
      <w:r w:rsidRPr="00F74656">
        <w:rPr>
          <w:rFonts w:asciiTheme="minorHAnsi" w:hAnsiTheme="minorHAnsi" w:cstheme="minorHAnsi"/>
          <w:sz w:val="24"/>
          <w:szCs w:val="24"/>
        </w:rPr>
        <w:lastRenderedPageBreak/>
        <w:t xml:space="preserve">"Öncelikle sizlere sormak istiyorum. Kişilerarası iletişimde becerikli olmak ne demektir? Ne işimize yarayabilir? Sizce iletişim hangi ihtiyaçlardan doğmuş olabilir? Günümüz dünyasında hangi ihtiyaçlarımızı karşılamak için kullanıyoruz?’ </w:t>
      </w:r>
    </w:p>
    <w:p w14:paraId="73C3E4B2" w14:textId="77777777" w:rsidR="00F74656" w:rsidRPr="00F74656" w:rsidRDefault="00F74656" w:rsidP="00F74656">
      <w:pPr>
        <w:pStyle w:val="p1"/>
        <w:jc w:val="both"/>
        <w:rPr>
          <w:rFonts w:asciiTheme="minorHAnsi" w:hAnsiTheme="minorHAnsi" w:cstheme="minorHAnsi"/>
          <w:sz w:val="24"/>
          <w:szCs w:val="24"/>
        </w:rPr>
      </w:pPr>
    </w:p>
    <w:p w14:paraId="3D297AB9" w14:textId="77777777" w:rsidR="00F74656" w:rsidRPr="00F74656" w:rsidRDefault="00F74656" w:rsidP="00F74656">
      <w:pPr>
        <w:pStyle w:val="p1"/>
        <w:jc w:val="both"/>
        <w:rPr>
          <w:rFonts w:asciiTheme="minorHAnsi" w:hAnsiTheme="minorHAnsi" w:cstheme="minorHAnsi"/>
          <w:sz w:val="24"/>
          <w:szCs w:val="24"/>
        </w:rPr>
      </w:pPr>
      <w:r w:rsidRPr="00F74656">
        <w:rPr>
          <w:rFonts w:asciiTheme="minorHAnsi" w:hAnsiTheme="minorHAnsi" w:cstheme="minorHAnsi"/>
          <w:sz w:val="24"/>
          <w:szCs w:val="24"/>
        </w:rPr>
        <w:t xml:space="preserve">Biz iletişim kurarken bazen eleştirel davranıyoruz, örneğin arkadaşımıza "ya sen ne kadar anlayışsızsın" diyoruz.  Bazen hoşgörülü davranıyor ve "Arkadaşım önemli değil, hepimiz zaman zaman sinirleniriz" diyoruz. Ya da mantıklı davranıp "Sanırım bana kırıldın, bunu düzeltmek için ne yapabilirim?" diyoruz. Veya toplumsal kuralları gözeterek "Biraz daha gülersen otobüsteki herkes sana bakacak" diyoruz. Bazen de başkalarının ne diyeceğini önemsemeden içimizden geldiği gibi davranıp "Ayy, kafam şişti ben gidiyorum yaa" diyebiliyoruz. Bazı durumlarda ise öfkeleniyor ve "İnsan böyle sıkıştırılmaz ki! Ben bu ödevi yapmıyorum arkadaş!" diyoruz. </w:t>
      </w:r>
    </w:p>
    <w:p w14:paraId="1188D5DA" w14:textId="77777777" w:rsidR="007C0144" w:rsidRPr="00F74656" w:rsidRDefault="007C0144" w:rsidP="0030625C">
      <w:pPr>
        <w:autoSpaceDE w:val="0"/>
        <w:autoSpaceDN w:val="0"/>
        <w:adjustRightInd w:val="0"/>
        <w:spacing w:after="0" w:line="240" w:lineRule="auto"/>
        <w:jc w:val="both"/>
        <w:rPr>
          <w:rFonts w:cstheme="minorHAnsi"/>
          <w:sz w:val="24"/>
          <w:szCs w:val="24"/>
        </w:rPr>
      </w:pPr>
    </w:p>
    <w:p w14:paraId="4EA245BD" w14:textId="77777777" w:rsidR="00F74656" w:rsidRPr="00F74656" w:rsidRDefault="00B66B26" w:rsidP="00F74656">
      <w:pPr>
        <w:pStyle w:val="p1"/>
        <w:jc w:val="both"/>
        <w:rPr>
          <w:rFonts w:asciiTheme="minorHAnsi" w:hAnsiTheme="minorHAnsi" w:cstheme="minorHAnsi"/>
          <w:b/>
          <w:sz w:val="24"/>
          <w:szCs w:val="24"/>
        </w:rPr>
      </w:pPr>
      <w:r w:rsidRPr="00F74656">
        <w:rPr>
          <w:rFonts w:asciiTheme="minorHAnsi" w:hAnsiTheme="minorHAnsi" w:cstheme="minorHAnsi"/>
          <w:b/>
          <w:sz w:val="24"/>
          <w:szCs w:val="24"/>
        </w:rPr>
        <w:t xml:space="preserve">13. </w:t>
      </w:r>
      <w:r w:rsidR="00FD2597" w:rsidRPr="00F74656">
        <w:rPr>
          <w:rFonts w:asciiTheme="minorHAnsi" w:hAnsiTheme="minorHAnsi" w:cstheme="minorHAnsi"/>
          <w:b/>
          <w:sz w:val="24"/>
          <w:szCs w:val="24"/>
        </w:rPr>
        <w:t xml:space="preserve">Sonrasında </w:t>
      </w:r>
      <w:r w:rsidR="00F74656" w:rsidRPr="00F74656">
        <w:rPr>
          <w:rFonts w:asciiTheme="minorHAnsi" w:hAnsiTheme="minorHAnsi" w:cstheme="minorHAnsi"/>
          <w:b/>
          <w:sz w:val="24"/>
          <w:szCs w:val="24"/>
        </w:rPr>
        <w:t>Oturum özetlenir (10 dk).</w:t>
      </w:r>
    </w:p>
    <w:p w14:paraId="425A3286" w14:textId="77777777" w:rsidR="00F74656" w:rsidRPr="00F74656" w:rsidRDefault="00F74656" w:rsidP="00F74656">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"Evet, bu oturumda neler yaptık hatırlayalım. Öncelikle tanıştık, bu programın amaçlarını ve sizlerin beklentilerini konuştuk. Grup kurallarını öğrendik ve program boyunca kullanacağınız Etkileşim Kayıt Defterlerinizi aldınız. Oturumu sonlandırırken sizlerle konuşmak istediğim bazı şeyler var: Kişilerarası iletişimde becerikli olmak ne demek sizce? </w:t>
      </w:r>
    </w:p>
    <w:p w14:paraId="4F05736A" w14:textId="77E539D3" w:rsidR="00FD1FC4" w:rsidRPr="00F74656" w:rsidRDefault="00FD1FC4" w:rsidP="00F74656">
      <w:pPr>
        <w:autoSpaceDE w:val="0"/>
        <w:autoSpaceDN w:val="0"/>
        <w:adjustRightInd w:val="0"/>
        <w:spacing w:after="0" w:line="240" w:lineRule="auto"/>
        <w:jc w:val="both"/>
        <w:rPr>
          <w:rFonts w:cstheme="minorHAnsi"/>
          <w:sz w:val="24"/>
          <w:szCs w:val="24"/>
        </w:rPr>
      </w:pPr>
    </w:p>
    <w:p w14:paraId="6E75694F" w14:textId="1870866A" w:rsidR="00FD1FC4" w:rsidRPr="00F74656" w:rsidRDefault="00CD1054" w:rsidP="0030625C">
      <w:pPr>
        <w:pStyle w:val="p1"/>
        <w:jc w:val="both"/>
        <w:rPr>
          <w:rFonts w:asciiTheme="minorHAnsi" w:hAnsiTheme="minorHAnsi" w:cstheme="minorHAnsi"/>
          <w:b/>
          <w:sz w:val="24"/>
          <w:szCs w:val="24"/>
        </w:rPr>
      </w:pPr>
      <w:r w:rsidRPr="00F74656">
        <w:rPr>
          <w:rFonts w:asciiTheme="minorHAnsi" w:hAnsiTheme="minorHAnsi" w:cstheme="minorHAnsi"/>
          <w:b/>
          <w:sz w:val="24"/>
          <w:szCs w:val="24"/>
        </w:rPr>
        <w:t>1</w:t>
      </w:r>
      <w:r w:rsidR="00B66B26" w:rsidRPr="00F74656">
        <w:rPr>
          <w:rFonts w:asciiTheme="minorHAnsi" w:hAnsiTheme="minorHAnsi" w:cstheme="minorHAnsi"/>
          <w:b/>
          <w:sz w:val="24"/>
          <w:szCs w:val="24"/>
        </w:rPr>
        <w:t>4</w:t>
      </w:r>
      <w:r w:rsidR="00FD1FC4" w:rsidRPr="00F74656">
        <w:rPr>
          <w:rFonts w:asciiTheme="minorHAnsi" w:hAnsiTheme="minorHAnsi" w:cstheme="minorHAnsi"/>
          <w:b/>
          <w:sz w:val="24"/>
          <w:szCs w:val="24"/>
        </w:rPr>
        <w:t xml:space="preserve">. Sorular cevaplanarak sonlandırılır. </w:t>
      </w:r>
      <w:r w:rsidR="007C4873" w:rsidRPr="00F74656">
        <w:rPr>
          <w:rFonts w:asciiTheme="minorHAnsi" w:hAnsiTheme="minorHAnsi" w:cstheme="minorHAnsi"/>
          <w:b/>
          <w:sz w:val="24"/>
          <w:szCs w:val="24"/>
        </w:rPr>
        <w:t>(2 dk)</w:t>
      </w:r>
    </w:p>
    <w:p w14:paraId="7C0D2620" w14:textId="35440C8B" w:rsidR="00FD1FC4" w:rsidRPr="00F74656" w:rsidRDefault="00136BE2"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 xml:space="preserve">Gelecek haftaya kadar </w:t>
      </w:r>
      <w:r w:rsidR="00C80A35" w:rsidRPr="00F74656">
        <w:rPr>
          <w:rFonts w:asciiTheme="minorHAnsi" w:hAnsiTheme="minorHAnsi" w:cstheme="minorHAnsi"/>
          <w:sz w:val="24"/>
          <w:szCs w:val="24"/>
        </w:rPr>
        <w:t>kendi</w:t>
      </w:r>
      <w:r w:rsidRPr="00F74656">
        <w:rPr>
          <w:rFonts w:asciiTheme="minorHAnsi" w:hAnsiTheme="minorHAnsi" w:cstheme="minorHAnsi"/>
          <w:sz w:val="24"/>
          <w:szCs w:val="24"/>
        </w:rPr>
        <w:t xml:space="preserve"> kullandığınız iletişim tarzlarını</w:t>
      </w:r>
      <w:r w:rsidR="00C80A35" w:rsidRPr="00F74656">
        <w:rPr>
          <w:rFonts w:asciiTheme="minorHAnsi" w:hAnsiTheme="minorHAnsi" w:cstheme="minorHAnsi"/>
          <w:sz w:val="24"/>
          <w:szCs w:val="24"/>
        </w:rPr>
        <w:t xml:space="preserve">zı </w:t>
      </w:r>
      <w:r w:rsidRPr="00F74656">
        <w:rPr>
          <w:rFonts w:asciiTheme="minorHAnsi" w:hAnsiTheme="minorHAnsi" w:cstheme="minorHAnsi"/>
          <w:sz w:val="24"/>
          <w:szCs w:val="24"/>
        </w:rPr>
        <w:t>gözden geçirmenizi istiyorum. Kullandığınız hangi iletişim tarzları etkili bir şekilde problem</w:t>
      </w:r>
      <w:r w:rsidR="00570FAD" w:rsidRPr="00F74656">
        <w:rPr>
          <w:rFonts w:asciiTheme="minorHAnsi" w:hAnsiTheme="minorHAnsi" w:cstheme="minorHAnsi"/>
          <w:sz w:val="24"/>
          <w:szCs w:val="24"/>
        </w:rPr>
        <w:t xml:space="preserve"> </w:t>
      </w:r>
      <w:r w:rsidRPr="00F74656">
        <w:rPr>
          <w:rFonts w:asciiTheme="minorHAnsi" w:hAnsiTheme="minorHAnsi" w:cstheme="minorHAnsi"/>
          <w:sz w:val="24"/>
          <w:szCs w:val="24"/>
        </w:rPr>
        <w:t xml:space="preserve">çözmenize yardımcı oluyor, hangileri ilişkilerinizde problem yaratıyor? </w:t>
      </w:r>
      <w:r w:rsidR="00FD1FC4" w:rsidRPr="00F74656">
        <w:rPr>
          <w:rFonts w:asciiTheme="minorHAnsi" w:hAnsiTheme="minorHAnsi" w:cstheme="minorHAnsi"/>
          <w:sz w:val="24"/>
          <w:szCs w:val="24"/>
        </w:rPr>
        <w:t>Çevrenizdeki in</w:t>
      </w:r>
      <w:r w:rsidR="00C80A35" w:rsidRPr="00F74656">
        <w:rPr>
          <w:rFonts w:asciiTheme="minorHAnsi" w:hAnsiTheme="minorHAnsi" w:cstheme="minorHAnsi"/>
          <w:sz w:val="24"/>
          <w:szCs w:val="24"/>
        </w:rPr>
        <w:t>sanlar nasıl iletişim kuruyor? Peki y</w:t>
      </w:r>
      <w:r w:rsidR="00FD1FC4" w:rsidRPr="00F74656">
        <w:rPr>
          <w:rFonts w:asciiTheme="minorHAnsi" w:hAnsiTheme="minorHAnsi" w:cstheme="minorHAnsi"/>
          <w:sz w:val="24"/>
          <w:szCs w:val="24"/>
        </w:rPr>
        <w:t xml:space="preserve">akınlarınız sizinle konuşurken nasıl bir tarz izliyor? </w:t>
      </w:r>
    </w:p>
    <w:p w14:paraId="53CA0DDD" w14:textId="1F7C8407" w:rsidR="00136BE2" w:rsidRPr="00F74656" w:rsidRDefault="00136BE2"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Bu soruları</w:t>
      </w:r>
      <w:r w:rsidR="00570FAD" w:rsidRPr="00F74656">
        <w:rPr>
          <w:rFonts w:asciiTheme="minorHAnsi" w:hAnsiTheme="minorHAnsi" w:cstheme="minorHAnsi"/>
          <w:sz w:val="24"/>
          <w:szCs w:val="24"/>
        </w:rPr>
        <w:t xml:space="preserve"> </w:t>
      </w:r>
      <w:r w:rsidRPr="00F74656">
        <w:rPr>
          <w:rFonts w:asciiTheme="minorHAnsi" w:hAnsiTheme="minorHAnsi" w:cstheme="minorHAnsi"/>
          <w:sz w:val="24"/>
          <w:szCs w:val="24"/>
        </w:rPr>
        <w:t>düşünmenizi, aklınıza gelen örnekleri defterinize not almanızı ve önümüzdeki hafta bunları</w:t>
      </w:r>
      <w:r w:rsidR="00570FAD" w:rsidRPr="00F74656">
        <w:rPr>
          <w:rFonts w:asciiTheme="minorHAnsi" w:hAnsiTheme="minorHAnsi" w:cstheme="minorHAnsi"/>
          <w:sz w:val="24"/>
          <w:szCs w:val="24"/>
        </w:rPr>
        <w:t xml:space="preserve"> </w:t>
      </w:r>
      <w:r w:rsidRPr="00F74656">
        <w:rPr>
          <w:rFonts w:asciiTheme="minorHAnsi" w:hAnsiTheme="minorHAnsi" w:cstheme="minorHAnsi"/>
          <w:sz w:val="24"/>
          <w:szCs w:val="24"/>
        </w:rPr>
        <w:t>paylaşmanızı istiyorum. Teşekkür ederim, haftaya görüşmek üzere."</w:t>
      </w:r>
    </w:p>
    <w:p w14:paraId="0EA2011F" w14:textId="77777777" w:rsidR="00C80A35" w:rsidRPr="00F74656" w:rsidRDefault="00C80A35" w:rsidP="0030625C">
      <w:pPr>
        <w:autoSpaceDE w:val="0"/>
        <w:autoSpaceDN w:val="0"/>
        <w:adjustRightInd w:val="0"/>
        <w:spacing w:after="0" w:line="240" w:lineRule="auto"/>
        <w:jc w:val="both"/>
        <w:rPr>
          <w:rFonts w:cstheme="minorHAnsi"/>
          <w:sz w:val="24"/>
          <w:szCs w:val="24"/>
        </w:rPr>
      </w:pPr>
    </w:p>
    <w:p w14:paraId="7841AE3B" w14:textId="47053EA8" w:rsidR="003408DC" w:rsidRPr="00F74656" w:rsidRDefault="00400A75" w:rsidP="0030625C">
      <w:pPr>
        <w:autoSpaceDE w:val="0"/>
        <w:autoSpaceDN w:val="0"/>
        <w:adjustRightInd w:val="0"/>
        <w:spacing w:line="240" w:lineRule="auto"/>
        <w:ind w:left="720"/>
        <w:jc w:val="both"/>
        <w:rPr>
          <w:rFonts w:cstheme="minorHAnsi"/>
          <w:b/>
          <w:sz w:val="24"/>
          <w:szCs w:val="24"/>
        </w:rPr>
      </w:pPr>
      <w:r w:rsidRPr="00F74656">
        <w:rPr>
          <w:rFonts w:cstheme="minorHAnsi"/>
          <w:b/>
          <w:sz w:val="24"/>
          <w:szCs w:val="24"/>
        </w:rPr>
        <w:t xml:space="preserve">2.OTURUM: </w:t>
      </w:r>
      <w:r w:rsidR="0030625C" w:rsidRPr="00F74656">
        <w:rPr>
          <w:rFonts w:cstheme="minorHAnsi"/>
          <w:b/>
          <w:sz w:val="24"/>
          <w:szCs w:val="24"/>
        </w:rPr>
        <w:t>KİŞİLERARASI İLETİŞİM NEDİR? İLETİŞİM BECERİLERİ NELERDİR?</w:t>
      </w:r>
    </w:p>
    <w:p w14:paraId="692BAD60" w14:textId="77777777" w:rsidR="00400A75" w:rsidRPr="00F74656" w:rsidRDefault="00400A75" w:rsidP="0030625C">
      <w:pPr>
        <w:pStyle w:val="p1"/>
        <w:jc w:val="both"/>
        <w:rPr>
          <w:rFonts w:asciiTheme="minorHAnsi" w:hAnsiTheme="minorHAnsi" w:cstheme="minorHAnsi"/>
          <w:b/>
          <w:sz w:val="24"/>
          <w:szCs w:val="24"/>
        </w:rPr>
      </w:pPr>
      <w:r w:rsidRPr="00F74656">
        <w:rPr>
          <w:rFonts w:asciiTheme="minorHAnsi" w:hAnsiTheme="minorHAnsi" w:cstheme="minorHAnsi"/>
          <w:b/>
          <w:sz w:val="24"/>
          <w:szCs w:val="24"/>
        </w:rPr>
        <w:t>Amaç:</w:t>
      </w:r>
    </w:p>
    <w:p w14:paraId="4BA718A3" w14:textId="77777777" w:rsidR="00400A75" w:rsidRPr="00F74656" w:rsidRDefault="00400A75" w:rsidP="0030625C">
      <w:pPr>
        <w:pStyle w:val="p1"/>
        <w:jc w:val="both"/>
        <w:rPr>
          <w:rFonts w:asciiTheme="minorHAnsi" w:hAnsiTheme="minorHAnsi" w:cstheme="minorHAnsi"/>
          <w:sz w:val="24"/>
          <w:szCs w:val="24"/>
        </w:rPr>
      </w:pPr>
    </w:p>
    <w:p w14:paraId="6468FA1B" w14:textId="77777777" w:rsidR="00400A75" w:rsidRPr="00F74656" w:rsidRDefault="00400A75" w:rsidP="0030625C">
      <w:pPr>
        <w:pStyle w:val="p1"/>
        <w:numPr>
          <w:ilvl w:val="0"/>
          <w:numId w:val="6"/>
        </w:numPr>
        <w:jc w:val="both"/>
        <w:rPr>
          <w:rFonts w:asciiTheme="minorHAnsi" w:hAnsiTheme="minorHAnsi" w:cstheme="minorHAnsi"/>
          <w:sz w:val="24"/>
          <w:szCs w:val="24"/>
        </w:rPr>
      </w:pPr>
      <w:r w:rsidRPr="00F74656">
        <w:rPr>
          <w:rFonts w:asciiTheme="minorHAnsi" w:hAnsiTheme="minorHAnsi" w:cstheme="minorHAnsi"/>
          <w:sz w:val="24"/>
          <w:szCs w:val="24"/>
        </w:rPr>
        <w:t xml:space="preserve">Kişilerarası iletişim becerileri kapsamında geliştirilen temel kavramları öğrenmek. </w:t>
      </w:r>
    </w:p>
    <w:p w14:paraId="2A4FD64C" w14:textId="77777777" w:rsidR="00400A75" w:rsidRPr="00F74656" w:rsidRDefault="00400A75" w:rsidP="0030625C">
      <w:pPr>
        <w:pStyle w:val="p1"/>
        <w:numPr>
          <w:ilvl w:val="0"/>
          <w:numId w:val="6"/>
        </w:numPr>
        <w:jc w:val="both"/>
        <w:rPr>
          <w:rFonts w:asciiTheme="minorHAnsi" w:hAnsiTheme="minorHAnsi" w:cstheme="minorHAnsi"/>
          <w:sz w:val="24"/>
          <w:szCs w:val="24"/>
        </w:rPr>
      </w:pPr>
      <w:r w:rsidRPr="00F74656">
        <w:rPr>
          <w:rFonts w:asciiTheme="minorHAnsi" w:hAnsiTheme="minorHAnsi" w:cstheme="minorHAnsi"/>
          <w:sz w:val="24"/>
          <w:szCs w:val="24"/>
        </w:rPr>
        <w:t xml:space="preserve">Temel kavramların yaşantısal karşılıklarına ilişkin farkındalık geliştirmek. </w:t>
      </w:r>
    </w:p>
    <w:p w14:paraId="5BF3A4C6" w14:textId="0E37DD14" w:rsidR="00400A75" w:rsidRPr="00F74656" w:rsidRDefault="00400A75" w:rsidP="0030625C">
      <w:pPr>
        <w:pStyle w:val="p1"/>
        <w:numPr>
          <w:ilvl w:val="0"/>
          <w:numId w:val="6"/>
        </w:numPr>
        <w:jc w:val="both"/>
        <w:rPr>
          <w:rFonts w:asciiTheme="minorHAnsi" w:hAnsiTheme="minorHAnsi" w:cstheme="minorHAnsi"/>
          <w:sz w:val="24"/>
          <w:szCs w:val="24"/>
        </w:rPr>
      </w:pPr>
      <w:r w:rsidRPr="00F74656">
        <w:rPr>
          <w:rFonts w:asciiTheme="minorHAnsi" w:hAnsiTheme="minorHAnsi" w:cstheme="minorHAnsi"/>
          <w:sz w:val="24"/>
          <w:szCs w:val="24"/>
        </w:rPr>
        <w:t xml:space="preserve">İletişim </w:t>
      </w:r>
      <w:r w:rsidR="000B2C21" w:rsidRPr="00F74656">
        <w:rPr>
          <w:rFonts w:asciiTheme="minorHAnsi" w:hAnsiTheme="minorHAnsi" w:cstheme="minorHAnsi"/>
          <w:sz w:val="24"/>
          <w:szCs w:val="24"/>
        </w:rPr>
        <w:t>becerileri</w:t>
      </w:r>
      <w:r w:rsidRPr="00F74656">
        <w:rPr>
          <w:rFonts w:asciiTheme="minorHAnsi" w:hAnsiTheme="minorHAnsi" w:cstheme="minorHAnsi"/>
          <w:sz w:val="24"/>
          <w:szCs w:val="24"/>
        </w:rPr>
        <w:t xml:space="preserve"> hakkında bilgi sahibi olmak. </w:t>
      </w:r>
    </w:p>
    <w:p w14:paraId="2D051D24" w14:textId="47DE2EA2" w:rsidR="00400A75" w:rsidRPr="00F74656" w:rsidRDefault="00400A75" w:rsidP="0030625C">
      <w:pPr>
        <w:pStyle w:val="p1"/>
        <w:numPr>
          <w:ilvl w:val="0"/>
          <w:numId w:val="6"/>
        </w:numPr>
        <w:jc w:val="both"/>
        <w:rPr>
          <w:rFonts w:asciiTheme="minorHAnsi" w:hAnsiTheme="minorHAnsi" w:cstheme="minorHAnsi"/>
          <w:sz w:val="24"/>
          <w:szCs w:val="24"/>
        </w:rPr>
      </w:pPr>
      <w:r w:rsidRPr="00F74656">
        <w:rPr>
          <w:rFonts w:asciiTheme="minorHAnsi" w:hAnsiTheme="minorHAnsi" w:cstheme="minorHAnsi"/>
          <w:sz w:val="24"/>
          <w:szCs w:val="24"/>
        </w:rPr>
        <w:t>İletişi</w:t>
      </w:r>
      <w:r w:rsidR="008D607C" w:rsidRPr="00F74656">
        <w:rPr>
          <w:rFonts w:asciiTheme="minorHAnsi" w:hAnsiTheme="minorHAnsi" w:cstheme="minorHAnsi"/>
          <w:sz w:val="24"/>
          <w:szCs w:val="24"/>
        </w:rPr>
        <w:t xml:space="preserve">m </w:t>
      </w:r>
      <w:r w:rsidR="000B2C21" w:rsidRPr="00F74656">
        <w:rPr>
          <w:rFonts w:asciiTheme="minorHAnsi" w:hAnsiTheme="minorHAnsi" w:cstheme="minorHAnsi"/>
          <w:sz w:val="24"/>
          <w:szCs w:val="24"/>
        </w:rPr>
        <w:t xml:space="preserve">becerilerinin günlük yaşamdaki kullanımlarına </w:t>
      </w:r>
      <w:r w:rsidR="008D607C" w:rsidRPr="00F74656">
        <w:rPr>
          <w:rFonts w:asciiTheme="minorHAnsi" w:hAnsiTheme="minorHAnsi" w:cstheme="minorHAnsi"/>
          <w:sz w:val="24"/>
          <w:szCs w:val="24"/>
        </w:rPr>
        <w:t>ilişkin farkındalık geliştirmek.</w:t>
      </w:r>
    </w:p>
    <w:p w14:paraId="383BC66B" w14:textId="77777777" w:rsidR="00400A75" w:rsidRPr="00F74656" w:rsidRDefault="00400A75" w:rsidP="0030625C">
      <w:pPr>
        <w:autoSpaceDE w:val="0"/>
        <w:autoSpaceDN w:val="0"/>
        <w:adjustRightInd w:val="0"/>
        <w:spacing w:after="0" w:line="240" w:lineRule="auto"/>
        <w:jc w:val="both"/>
        <w:rPr>
          <w:rFonts w:cstheme="minorHAnsi"/>
          <w:sz w:val="24"/>
          <w:szCs w:val="24"/>
        </w:rPr>
      </w:pPr>
    </w:p>
    <w:p w14:paraId="4131BD93" w14:textId="3EE70D93" w:rsidR="00136BE2" w:rsidRPr="00F74656" w:rsidRDefault="0005373D" w:rsidP="0030625C">
      <w:pPr>
        <w:autoSpaceDE w:val="0"/>
        <w:autoSpaceDN w:val="0"/>
        <w:adjustRightInd w:val="0"/>
        <w:spacing w:after="0" w:line="240" w:lineRule="auto"/>
        <w:jc w:val="both"/>
        <w:rPr>
          <w:rFonts w:cstheme="minorHAnsi"/>
          <w:b/>
          <w:sz w:val="24"/>
          <w:szCs w:val="24"/>
        </w:rPr>
      </w:pPr>
      <w:r w:rsidRPr="00F74656">
        <w:rPr>
          <w:rFonts w:cstheme="minorHAnsi"/>
          <w:b/>
          <w:sz w:val="24"/>
          <w:szCs w:val="24"/>
        </w:rPr>
        <w:t>Materyaller:</w:t>
      </w:r>
    </w:p>
    <w:p w14:paraId="01694775" w14:textId="308F03A9" w:rsidR="0005373D" w:rsidRPr="00F74656" w:rsidRDefault="0005373D"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1.</w:t>
      </w:r>
      <w:r w:rsidR="008D607C" w:rsidRPr="00F74656">
        <w:rPr>
          <w:rFonts w:cstheme="minorHAnsi"/>
          <w:sz w:val="24"/>
          <w:szCs w:val="24"/>
        </w:rPr>
        <w:t xml:space="preserve"> Yaka Kartları</w:t>
      </w:r>
    </w:p>
    <w:p w14:paraId="4100917A" w14:textId="55B3CAAF" w:rsidR="0005373D" w:rsidRPr="00F74656" w:rsidRDefault="0005373D"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2.</w:t>
      </w:r>
      <w:r w:rsidR="008D607C" w:rsidRPr="00F74656">
        <w:rPr>
          <w:rFonts w:cstheme="minorHAnsi"/>
          <w:sz w:val="24"/>
          <w:szCs w:val="24"/>
        </w:rPr>
        <w:t xml:space="preserve"> </w:t>
      </w:r>
      <w:r w:rsidR="004B23CE" w:rsidRPr="00F74656">
        <w:rPr>
          <w:rFonts w:cstheme="minorHAnsi"/>
          <w:sz w:val="24"/>
          <w:szCs w:val="24"/>
        </w:rPr>
        <w:t>Duygu Çemberi</w:t>
      </w:r>
    </w:p>
    <w:p w14:paraId="36F8D48F" w14:textId="5D0D571C" w:rsidR="0005373D" w:rsidRPr="00F74656" w:rsidRDefault="0005373D"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3.</w:t>
      </w:r>
      <w:r w:rsidR="001372B1" w:rsidRPr="00F74656">
        <w:rPr>
          <w:rFonts w:cstheme="minorHAnsi"/>
          <w:sz w:val="24"/>
          <w:szCs w:val="24"/>
        </w:rPr>
        <w:t xml:space="preserve"> </w:t>
      </w:r>
      <w:r w:rsidR="004B23CE" w:rsidRPr="00F74656">
        <w:rPr>
          <w:rFonts w:cstheme="minorHAnsi"/>
          <w:sz w:val="24"/>
          <w:szCs w:val="24"/>
        </w:rPr>
        <w:t>İkinci oturum powerpoint sunumu</w:t>
      </w:r>
    </w:p>
    <w:p w14:paraId="63520817" w14:textId="543A6B5D" w:rsidR="004B23CE" w:rsidRPr="00F74656" w:rsidRDefault="00200A72"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4. Video</w:t>
      </w:r>
      <w:r w:rsidR="002A1FDF" w:rsidRPr="00F74656">
        <w:rPr>
          <w:rFonts w:cstheme="minorHAnsi"/>
          <w:sz w:val="24"/>
          <w:szCs w:val="24"/>
        </w:rPr>
        <w:t xml:space="preserve"> gösterimi</w:t>
      </w:r>
    </w:p>
    <w:p w14:paraId="65156590" w14:textId="00E637A8" w:rsidR="00B866D2" w:rsidRPr="00F74656" w:rsidRDefault="00B866D2"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5. İletişim becerileri bilgilendirme kağıdı</w:t>
      </w:r>
    </w:p>
    <w:p w14:paraId="17BAAE2B" w14:textId="77777777" w:rsidR="0005373D" w:rsidRPr="00F74656" w:rsidRDefault="0005373D" w:rsidP="0030625C">
      <w:pPr>
        <w:autoSpaceDE w:val="0"/>
        <w:autoSpaceDN w:val="0"/>
        <w:adjustRightInd w:val="0"/>
        <w:spacing w:after="0" w:line="240" w:lineRule="auto"/>
        <w:jc w:val="both"/>
        <w:rPr>
          <w:rFonts w:cstheme="minorHAnsi"/>
          <w:sz w:val="24"/>
          <w:szCs w:val="24"/>
        </w:rPr>
      </w:pPr>
    </w:p>
    <w:p w14:paraId="110CB9EC" w14:textId="6B7864BD" w:rsidR="0005373D" w:rsidRPr="00F74656" w:rsidRDefault="0005373D" w:rsidP="0030625C">
      <w:pPr>
        <w:autoSpaceDE w:val="0"/>
        <w:autoSpaceDN w:val="0"/>
        <w:adjustRightInd w:val="0"/>
        <w:spacing w:after="0" w:line="240" w:lineRule="auto"/>
        <w:jc w:val="both"/>
        <w:rPr>
          <w:rFonts w:cstheme="minorHAnsi"/>
          <w:b/>
          <w:sz w:val="24"/>
          <w:szCs w:val="24"/>
        </w:rPr>
      </w:pPr>
      <w:r w:rsidRPr="00F74656">
        <w:rPr>
          <w:rFonts w:cstheme="minorHAnsi"/>
          <w:b/>
          <w:sz w:val="24"/>
          <w:szCs w:val="24"/>
        </w:rPr>
        <w:t>Süreç:</w:t>
      </w:r>
    </w:p>
    <w:p w14:paraId="30453E6B" w14:textId="3B1E09A4" w:rsidR="0005373D" w:rsidRPr="00F74656" w:rsidRDefault="00AA0318" w:rsidP="0030625C">
      <w:pPr>
        <w:pStyle w:val="ListeParagraf"/>
        <w:numPr>
          <w:ilvl w:val="0"/>
          <w:numId w:val="7"/>
        </w:numPr>
        <w:autoSpaceDE w:val="0"/>
        <w:autoSpaceDN w:val="0"/>
        <w:adjustRightInd w:val="0"/>
        <w:spacing w:after="0" w:line="240" w:lineRule="auto"/>
        <w:jc w:val="both"/>
        <w:rPr>
          <w:rFonts w:cstheme="minorHAnsi"/>
          <w:sz w:val="24"/>
          <w:szCs w:val="24"/>
        </w:rPr>
      </w:pPr>
      <w:r w:rsidRPr="00F74656">
        <w:rPr>
          <w:rFonts w:cstheme="minorHAnsi"/>
          <w:b/>
          <w:sz w:val="24"/>
          <w:szCs w:val="24"/>
        </w:rPr>
        <w:t>Katılımcılar karşılanır ve birinci oturumda yapılanlar özetlenir.</w:t>
      </w:r>
      <w:r w:rsidRPr="00F74656">
        <w:rPr>
          <w:rFonts w:cstheme="minorHAnsi"/>
          <w:sz w:val="24"/>
          <w:szCs w:val="24"/>
        </w:rPr>
        <w:t xml:space="preserve"> </w:t>
      </w:r>
      <w:r w:rsidR="00FD2597" w:rsidRPr="00F74656">
        <w:rPr>
          <w:rFonts w:cstheme="minorHAnsi"/>
          <w:sz w:val="24"/>
          <w:szCs w:val="24"/>
        </w:rPr>
        <w:t>(2 dk)</w:t>
      </w:r>
    </w:p>
    <w:p w14:paraId="056B8865" w14:textId="47DD3F6C" w:rsidR="00D70E49" w:rsidRPr="00F74656" w:rsidRDefault="00AA0318" w:rsidP="0030625C">
      <w:pPr>
        <w:pStyle w:val="ListeParagraf"/>
        <w:numPr>
          <w:ilvl w:val="0"/>
          <w:numId w:val="7"/>
        </w:numPr>
        <w:autoSpaceDE w:val="0"/>
        <w:autoSpaceDN w:val="0"/>
        <w:adjustRightInd w:val="0"/>
        <w:spacing w:after="0" w:line="240" w:lineRule="auto"/>
        <w:jc w:val="both"/>
        <w:rPr>
          <w:rFonts w:cstheme="minorHAnsi"/>
          <w:sz w:val="24"/>
          <w:szCs w:val="24"/>
        </w:rPr>
      </w:pPr>
      <w:r w:rsidRPr="00F74656">
        <w:rPr>
          <w:rFonts w:cstheme="minorHAnsi"/>
          <w:b/>
          <w:sz w:val="24"/>
          <w:szCs w:val="24"/>
        </w:rPr>
        <w:t>Katılım</w:t>
      </w:r>
      <w:r w:rsidR="007C2B14" w:rsidRPr="00F74656">
        <w:rPr>
          <w:rFonts w:cstheme="minorHAnsi"/>
          <w:b/>
          <w:sz w:val="24"/>
          <w:szCs w:val="24"/>
        </w:rPr>
        <w:t>cılara birinci o</w:t>
      </w:r>
      <w:r w:rsidR="00765436" w:rsidRPr="00F74656">
        <w:rPr>
          <w:rFonts w:cstheme="minorHAnsi"/>
          <w:b/>
          <w:sz w:val="24"/>
          <w:szCs w:val="24"/>
        </w:rPr>
        <w:t xml:space="preserve">turumun sonunda </w:t>
      </w:r>
      <w:r w:rsidR="0034113C" w:rsidRPr="00F74656">
        <w:rPr>
          <w:rFonts w:cstheme="minorHAnsi"/>
          <w:b/>
          <w:sz w:val="24"/>
          <w:szCs w:val="24"/>
        </w:rPr>
        <w:t xml:space="preserve">tanıtılan etkileşim kayıt defterine aldıkları notları paylaşmak isteyen olup olmadığı sorulur. </w:t>
      </w:r>
      <w:r w:rsidR="00DB41F9" w:rsidRPr="00F74656">
        <w:rPr>
          <w:rFonts w:cstheme="minorHAnsi"/>
          <w:b/>
          <w:sz w:val="24"/>
          <w:szCs w:val="24"/>
        </w:rPr>
        <w:t>Gönüllü katılımcılar bir hafta boyunca karşılaştıkları iletişim problemlerinden örnekler paylaşır.</w:t>
      </w:r>
      <w:r w:rsidR="00FD2597" w:rsidRPr="00F74656">
        <w:rPr>
          <w:rFonts w:cstheme="minorHAnsi"/>
          <w:sz w:val="24"/>
          <w:szCs w:val="24"/>
        </w:rPr>
        <w:t xml:space="preserve"> (2 dk)</w:t>
      </w:r>
      <w:r w:rsidR="00DB41F9" w:rsidRPr="00F74656">
        <w:rPr>
          <w:rFonts w:cstheme="minorHAnsi"/>
          <w:sz w:val="24"/>
          <w:szCs w:val="24"/>
        </w:rPr>
        <w:t xml:space="preserve"> </w:t>
      </w:r>
    </w:p>
    <w:p w14:paraId="095C304F" w14:textId="426E85E1" w:rsidR="00D70E49" w:rsidRPr="00F74656" w:rsidRDefault="00D70E49" w:rsidP="0030625C">
      <w:pPr>
        <w:pStyle w:val="p1"/>
        <w:numPr>
          <w:ilvl w:val="0"/>
          <w:numId w:val="7"/>
        </w:numPr>
        <w:jc w:val="both"/>
        <w:rPr>
          <w:rFonts w:asciiTheme="minorHAnsi" w:hAnsiTheme="minorHAnsi" w:cstheme="minorHAnsi"/>
          <w:sz w:val="24"/>
          <w:szCs w:val="24"/>
        </w:rPr>
      </w:pPr>
      <w:r w:rsidRPr="00F74656">
        <w:rPr>
          <w:rFonts w:asciiTheme="minorHAnsi" w:hAnsiTheme="minorHAnsi" w:cstheme="minorHAnsi"/>
          <w:b/>
          <w:sz w:val="24"/>
          <w:szCs w:val="24"/>
        </w:rPr>
        <w:lastRenderedPageBreak/>
        <w:t>Katılımcılardan görüşleri alındıktan sonra tanımlara geçilir.</w:t>
      </w:r>
      <w:r w:rsidRPr="00F74656">
        <w:rPr>
          <w:rFonts w:asciiTheme="minorHAnsi" w:hAnsiTheme="minorHAnsi" w:cstheme="minorHAnsi"/>
          <w:sz w:val="24"/>
          <w:szCs w:val="24"/>
        </w:rPr>
        <w:t xml:space="preserve"> </w:t>
      </w:r>
      <w:r w:rsidR="006A652D" w:rsidRPr="00F74656">
        <w:rPr>
          <w:rFonts w:asciiTheme="minorHAnsi" w:hAnsiTheme="minorHAnsi" w:cstheme="minorHAnsi"/>
          <w:sz w:val="24"/>
          <w:szCs w:val="24"/>
        </w:rPr>
        <w:t>(</w:t>
      </w:r>
      <w:r w:rsidR="00511809" w:rsidRPr="00F74656">
        <w:rPr>
          <w:rFonts w:asciiTheme="minorHAnsi" w:hAnsiTheme="minorHAnsi" w:cstheme="minorHAnsi"/>
          <w:sz w:val="24"/>
          <w:szCs w:val="24"/>
        </w:rPr>
        <w:t>4 dk)</w:t>
      </w:r>
    </w:p>
    <w:p w14:paraId="1FC11543" w14:textId="0F4BA645" w:rsidR="00125C60" w:rsidRPr="00F74656" w:rsidRDefault="00C40CF6"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w:t>
      </w:r>
      <w:r w:rsidR="00125C60" w:rsidRPr="00F74656">
        <w:rPr>
          <w:rFonts w:asciiTheme="minorHAnsi" w:hAnsiTheme="minorHAnsi" w:cstheme="minorHAnsi"/>
          <w:sz w:val="24"/>
          <w:szCs w:val="24"/>
        </w:rPr>
        <w:t>Kişilerarası iletişimde becerikli olmak, hem kendi dünyanızı hem de karşınızdaki kişinin davranışlarını gerçekçi bir biçimde değerlendirmenizi gerektirir. İletişim becerilerinizi geliştirirken, diyalog kurduğunuz kişinin sözel ve sözel olmayan davranışlarını ve iç dünyası ile ilgili ipuçlarını fark etmeniz beklenmektedir. Çevrenizdekilerle aranızdaki ilişkilerinizin korunması ve geliştirilmesi iletişim becerileri ile sağlanır. Kendi yaşamınızın sorumluluğunu üstlenip, kendinizin farkında olup, karşınızdakilerle dürüstlüğe ve içtenliğe dayalı ilişkiler kurup, bu ilişkilerden iki tarafın da doyum sağlaması ilkesini gözeterek hareket ederseniz, kişilerarası iletişim becerilerinizi geliştirebilirsiniz.</w:t>
      </w:r>
      <w:r w:rsidR="000A5890" w:rsidRPr="00F74656">
        <w:rPr>
          <w:rFonts w:asciiTheme="minorHAnsi" w:hAnsiTheme="minorHAnsi" w:cstheme="minorHAnsi"/>
          <w:sz w:val="24"/>
          <w:szCs w:val="24"/>
        </w:rPr>
        <w:t xml:space="preserve"> Bu şekilde benliğinizi geliştirebilir, var olduğunuzu ifade edebilir ve duygu ve düşüncelerinizi diğer insanlarla paylaşabilirsiniz.</w:t>
      </w:r>
      <w:r w:rsidR="00125C60" w:rsidRPr="00F74656">
        <w:rPr>
          <w:rFonts w:asciiTheme="minorHAnsi" w:hAnsiTheme="minorHAnsi" w:cstheme="minorHAnsi"/>
          <w:sz w:val="24"/>
          <w:szCs w:val="24"/>
        </w:rPr>
        <w:t>"</w:t>
      </w:r>
    </w:p>
    <w:p w14:paraId="0BC2D2A3" w14:textId="77777777" w:rsidR="00125C60" w:rsidRPr="00F74656" w:rsidRDefault="00125C60" w:rsidP="0030625C">
      <w:pPr>
        <w:pStyle w:val="p1"/>
        <w:jc w:val="both"/>
        <w:rPr>
          <w:rFonts w:asciiTheme="minorHAnsi" w:hAnsiTheme="minorHAnsi" w:cstheme="minorHAnsi"/>
          <w:sz w:val="24"/>
          <w:szCs w:val="24"/>
        </w:rPr>
      </w:pPr>
    </w:p>
    <w:p w14:paraId="49B6A8B0" w14:textId="4496AC05" w:rsidR="00AA7C82" w:rsidRPr="00F74656" w:rsidRDefault="00F34802"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 xml:space="preserve">Peki kişilerarası iletişim nedir? </w:t>
      </w:r>
      <w:r w:rsidR="00AA7C82" w:rsidRPr="00F74656">
        <w:rPr>
          <w:rFonts w:asciiTheme="minorHAnsi" w:hAnsiTheme="minorHAnsi" w:cstheme="minorHAnsi"/>
          <w:sz w:val="24"/>
          <w:szCs w:val="24"/>
        </w:rPr>
        <w:t>Bir göndericiden alıcıya mesaj iletilmesi olayına</w:t>
      </w:r>
      <w:r w:rsidR="004B23CE" w:rsidRPr="00F74656">
        <w:rPr>
          <w:rFonts w:asciiTheme="minorHAnsi" w:hAnsiTheme="minorHAnsi" w:cstheme="minorHAnsi"/>
          <w:sz w:val="24"/>
          <w:szCs w:val="24"/>
        </w:rPr>
        <w:t xml:space="preserve"> iletişim denir. İletişimin bir</w:t>
      </w:r>
      <w:r w:rsidR="00AA7C82" w:rsidRPr="00F74656">
        <w:rPr>
          <w:rFonts w:asciiTheme="minorHAnsi" w:hAnsiTheme="minorHAnsi" w:cstheme="minorHAnsi"/>
          <w:sz w:val="24"/>
          <w:szCs w:val="24"/>
        </w:rPr>
        <w:t xml:space="preserve">çok türü bulunmaktadır. Kişilerarası iletişimde psikolojik nitelikli bir bilgi alışverişi olmaktadır. Bu anlamda, kişilerarası iletişime katılanların belirli bir yakınlık içerisinde ve yüzyüze olması, tek yönlü değil karşılıklı mesaj alışverişi olması ve sözlü veya sözsüz nitelikte mesajlardan oluşması gerekmektedir. </w:t>
      </w:r>
      <w:r w:rsidR="004B23CE" w:rsidRPr="00F74656">
        <w:rPr>
          <w:rFonts w:asciiTheme="minorHAnsi" w:hAnsiTheme="minorHAnsi" w:cstheme="minorHAnsi"/>
          <w:sz w:val="24"/>
          <w:szCs w:val="24"/>
        </w:rPr>
        <w:t>Kişilerin bir</w:t>
      </w:r>
      <w:r w:rsidR="00654E5E" w:rsidRPr="00F74656">
        <w:rPr>
          <w:rFonts w:asciiTheme="minorHAnsi" w:hAnsiTheme="minorHAnsi" w:cstheme="minorHAnsi"/>
          <w:sz w:val="24"/>
          <w:szCs w:val="24"/>
        </w:rPr>
        <w:t xml:space="preserve">takım rollere bürünerek ya da sosyal ve kültürel kalıplara girerek sürdürdükleri iletişimler kişilerarası iletişim değildir. </w:t>
      </w:r>
      <w:r w:rsidR="00D70E49" w:rsidRPr="00F74656">
        <w:rPr>
          <w:rFonts w:asciiTheme="minorHAnsi" w:hAnsiTheme="minorHAnsi" w:cstheme="minorHAnsi"/>
          <w:sz w:val="24"/>
          <w:szCs w:val="24"/>
        </w:rPr>
        <w:t>Şimdi birkaç örneğe bakalım istiyorum:</w:t>
      </w:r>
    </w:p>
    <w:p w14:paraId="2C55A685" w14:textId="77777777" w:rsidR="00D70E49" w:rsidRPr="00F74656" w:rsidRDefault="00D70E49" w:rsidP="0030625C">
      <w:pPr>
        <w:pStyle w:val="p1"/>
        <w:jc w:val="both"/>
        <w:rPr>
          <w:rFonts w:asciiTheme="minorHAnsi" w:hAnsiTheme="minorHAnsi" w:cstheme="minorHAnsi"/>
          <w:sz w:val="24"/>
          <w:szCs w:val="24"/>
        </w:rPr>
      </w:pPr>
    </w:p>
    <w:p w14:paraId="378FF8AE" w14:textId="5B5665A3" w:rsidR="00D70E49" w:rsidRPr="00F74656" w:rsidRDefault="00D70E49" w:rsidP="0030625C">
      <w:pPr>
        <w:pStyle w:val="p1"/>
        <w:numPr>
          <w:ilvl w:val="0"/>
          <w:numId w:val="7"/>
        </w:numPr>
        <w:jc w:val="both"/>
        <w:rPr>
          <w:rFonts w:asciiTheme="minorHAnsi" w:hAnsiTheme="minorHAnsi" w:cstheme="minorHAnsi"/>
          <w:sz w:val="24"/>
          <w:szCs w:val="24"/>
        </w:rPr>
      </w:pPr>
      <w:r w:rsidRPr="00F74656">
        <w:rPr>
          <w:rFonts w:asciiTheme="minorHAnsi" w:hAnsiTheme="minorHAnsi" w:cstheme="minorHAnsi"/>
          <w:sz w:val="24"/>
          <w:szCs w:val="24"/>
        </w:rPr>
        <w:t>Sizce aşağıdaki örneklerden hangileri kişilerarası iletişime örnek olabilir?</w:t>
      </w:r>
      <w:r w:rsidR="009F7038" w:rsidRPr="00F74656">
        <w:rPr>
          <w:rFonts w:asciiTheme="minorHAnsi" w:hAnsiTheme="minorHAnsi" w:cstheme="minorHAnsi"/>
          <w:sz w:val="24"/>
          <w:szCs w:val="24"/>
        </w:rPr>
        <w:t xml:space="preserve"> (5 dk)</w:t>
      </w:r>
    </w:p>
    <w:p w14:paraId="4EE5642C" w14:textId="77777777" w:rsidR="00AA7C82" w:rsidRPr="00F74656" w:rsidRDefault="00AA7C82" w:rsidP="0030625C">
      <w:pPr>
        <w:pStyle w:val="p1"/>
        <w:jc w:val="both"/>
        <w:rPr>
          <w:rFonts w:asciiTheme="minorHAnsi" w:hAnsiTheme="minorHAnsi" w:cstheme="minorHAnsi"/>
          <w:sz w:val="24"/>
          <w:szCs w:val="24"/>
        </w:rPr>
      </w:pPr>
    </w:p>
    <w:p w14:paraId="3F2B27B8" w14:textId="095D11CD" w:rsidR="00AA7C82" w:rsidRPr="00F74656" w:rsidRDefault="00142F21"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Trafikte beklerken kavşakta görev yapan polis, otobüs şoförüne eliyle ‘geç’ işareti yapıyor. Sizce bu kişilerarası bir iletişim midir?</w:t>
      </w:r>
    </w:p>
    <w:p w14:paraId="4031928F" w14:textId="77777777" w:rsidR="00654E5E" w:rsidRPr="00F74656" w:rsidRDefault="00654E5E" w:rsidP="0030625C">
      <w:pPr>
        <w:pStyle w:val="p1"/>
        <w:jc w:val="both"/>
        <w:rPr>
          <w:rFonts w:asciiTheme="minorHAnsi" w:hAnsiTheme="minorHAnsi" w:cstheme="minorHAnsi"/>
          <w:sz w:val="24"/>
          <w:szCs w:val="24"/>
        </w:rPr>
      </w:pPr>
    </w:p>
    <w:p w14:paraId="48D0438D" w14:textId="78BC5CA0" w:rsidR="00654E5E" w:rsidRPr="00F74656" w:rsidRDefault="00654E5E"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 xml:space="preserve">Polis memuru ile otobüs şoförü arasındaki iletişim, kişilerarası değil sosyal iletişim örneğidir. Çünkü polis memurunun başlattığı iletişim kişisel veya psikolojik değildir. </w:t>
      </w:r>
    </w:p>
    <w:p w14:paraId="64D63932" w14:textId="77777777" w:rsidR="00142F21" w:rsidRPr="00F74656" w:rsidRDefault="00142F21" w:rsidP="0030625C">
      <w:pPr>
        <w:pStyle w:val="p1"/>
        <w:jc w:val="both"/>
        <w:rPr>
          <w:rFonts w:asciiTheme="minorHAnsi" w:hAnsiTheme="minorHAnsi" w:cstheme="minorHAnsi"/>
          <w:sz w:val="24"/>
          <w:szCs w:val="24"/>
        </w:rPr>
      </w:pPr>
    </w:p>
    <w:p w14:paraId="0F4C74F2" w14:textId="579C083C" w:rsidR="00142F21" w:rsidRPr="00F74656" w:rsidRDefault="00142F21"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Aynı polis bir sonraki arabayı kırmızı ışıkta geçtiği için durduruyor. Camı açan sürücü ‘kusura bakma abi, ışığı görmedim’ diyor. Peki sizce bu kişilerarası bir iletişim midir?</w:t>
      </w:r>
    </w:p>
    <w:p w14:paraId="4D58B5A5" w14:textId="77777777" w:rsidR="00AA7C82" w:rsidRPr="00F74656" w:rsidRDefault="00AA7C82" w:rsidP="0030625C">
      <w:pPr>
        <w:pStyle w:val="p1"/>
        <w:jc w:val="both"/>
        <w:rPr>
          <w:rFonts w:asciiTheme="minorHAnsi" w:hAnsiTheme="minorHAnsi" w:cstheme="minorHAnsi"/>
          <w:sz w:val="24"/>
          <w:szCs w:val="24"/>
        </w:rPr>
      </w:pPr>
    </w:p>
    <w:p w14:paraId="50A7DA48" w14:textId="20AB815B" w:rsidR="00AA7C82" w:rsidRPr="00F74656" w:rsidRDefault="00654E5E"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 xml:space="preserve">Sürücü ‘abi’ diyerek sosyal iletişimi kişilerarası iletişime çekmeye çalışmaktadır. Gördüğünüz gibi kişilerarası iletişimi diğer iletişim türlerinden net bir şekilde ayırmak oldukça zordur. </w:t>
      </w:r>
    </w:p>
    <w:p w14:paraId="1BA667C5" w14:textId="30D8FA5B" w:rsidR="00125C60" w:rsidRPr="00F74656" w:rsidRDefault="00125C60" w:rsidP="0030625C">
      <w:pPr>
        <w:autoSpaceDE w:val="0"/>
        <w:autoSpaceDN w:val="0"/>
        <w:adjustRightInd w:val="0"/>
        <w:spacing w:after="0" w:line="240" w:lineRule="auto"/>
        <w:jc w:val="both"/>
        <w:rPr>
          <w:rFonts w:cstheme="minorHAnsi"/>
          <w:sz w:val="24"/>
          <w:szCs w:val="24"/>
        </w:rPr>
      </w:pPr>
    </w:p>
    <w:p w14:paraId="44200856" w14:textId="77777777" w:rsidR="00654E5E" w:rsidRPr="00F74656" w:rsidRDefault="00654E5E" w:rsidP="0030625C">
      <w:pPr>
        <w:pStyle w:val="p1"/>
        <w:jc w:val="both"/>
        <w:rPr>
          <w:rFonts w:asciiTheme="minorHAnsi" w:hAnsiTheme="minorHAnsi" w:cstheme="minorHAnsi"/>
          <w:sz w:val="24"/>
          <w:szCs w:val="24"/>
        </w:rPr>
      </w:pPr>
      <w:r w:rsidRPr="00F74656">
        <w:rPr>
          <w:rFonts w:asciiTheme="minorHAnsi" w:hAnsiTheme="minorHAnsi" w:cstheme="minorHAnsi"/>
          <w:sz w:val="24"/>
          <w:szCs w:val="24"/>
        </w:rPr>
        <w:t>Sizce whatsapp konuşmaları kişilerarası iletişimden sayılabilir mi? Neden?</w:t>
      </w:r>
    </w:p>
    <w:p w14:paraId="430F7C4A" w14:textId="77777777" w:rsidR="00654E5E" w:rsidRPr="00F74656" w:rsidRDefault="00654E5E" w:rsidP="0030625C">
      <w:pPr>
        <w:autoSpaceDE w:val="0"/>
        <w:autoSpaceDN w:val="0"/>
        <w:adjustRightInd w:val="0"/>
        <w:spacing w:after="0" w:line="240" w:lineRule="auto"/>
        <w:jc w:val="both"/>
        <w:rPr>
          <w:rFonts w:cstheme="minorHAnsi"/>
          <w:sz w:val="24"/>
          <w:szCs w:val="24"/>
        </w:rPr>
      </w:pPr>
    </w:p>
    <w:p w14:paraId="602FAC2E" w14:textId="3A84EC0B" w:rsidR="00654E5E" w:rsidRPr="00F74656" w:rsidRDefault="00654E5E" w:rsidP="0030625C">
      <w:pPr>
        <w:pStyle w:val="ListeParagraf"/>
        <w:numPr>
          <w:ilvl w:val="0"/>
          <w:numId w:val="7"/>
        </w:num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Kişilerarası iletişim ikiye ayrılır: sözlü ve sözsüz iletişim. </w:t>
      </w:r>
      <w:r w:rsidR="009F7038" w:rsidRPr="00F74656">
        <w:rPr>
          <w:rFonts w:cstheme="minorHAnsi"/>
          <w:sz w:val="24"/>
          <w:szCs w:val="24"/>
        </w:rPr>
        <w:t>(15 dk)</w:t>
      </w:r>
    </w:p>
    <w:p w14:paraId="01394AC7" w14:textId="7396E913" w:rsidR="00654E5E" w:rsidRPr="00F74656" w:rsidRDefault="00654E5E"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Sözlü iletişim de ikiye ayrılır: Dil ve dilötesi. İnsanların karşılıklı konuşmaları ve whatsapptan yazışmaları dille iletişim olarak kabul edilebilir. Dil ötesi iletişim ise sesin niteliği ile ilgilidir: sesin tonu, sesin hızı, şiddeti, hangi kelimelerin vurgulandığı, duraklamalar vb. </w:t>
      </w:r>
    </w:p>
    <w:p w14:paraId="553AFAEA" w14:textId="77777777" w:rsidR="00250FA5" w:rsidRPr="00F74656" w:rsidRDefault="00250FA5" w:rsidP="0030625C">
      <w:pPr>
        <w:autoSpaceDE w:val="0"/>
        <w:autoSpaceDN w:val="0"/>
        <w:adjustRightInd w:val="0"/>
        <w:spacing w:after="0" w:line="240" w:lineRule="auto"/>
        <w:jc w:val="both"/>
        <w:rPr>
          <w:rFonts w:cstheme="minorHAnsi"/>
          <w:sz w:val="24"/>
          <w:szCs w:val="24"/>
        </w:rPr>
      </w:pPr>
    </w:p>
    <w:p w14:paraId="52B8BFC5" w14:textId="1BEE29FE" w:rsidR="00250FA5" w:rsidRPr="00F74656" w:rsidRDefault="00250FA5" w:rsidP="0030625C">
      <w:pPr>
        <w:autoSpaceDE w:val="0"/>
        <w:autoSpaceDN w:val="0"/>
        <w:adjustRightInd w:val="0"/>
        <w:spacing w:after="0" w:line="240" w:lineRule="auto"/>
        <w:jc w:val="both"/>
        <w:rPr>
          <w:rFonts w:cstheme="minorHAnsi"/>
          <w:b/>
          <w:sz w:val="24"/>
          <w:szCs w:val="24"/>
        </w:rPr>
      </w:pPr>
      <w:r w:rsidRPr="00F74656">
        <w:rPr>
          <w:rFonts w:cstheme="minorHAnsi"/>
          <w:b/>
          <w:sz w:val="24"/>
          <w:szCs w:val="24"/>
        </w:rPr>
        <w:t xml:space="preserve">Örn. Video gösterimi </w:t>
      </w:r>
    </w:p>
    <w:p w14:paraId="14A1BD77" w14:textId="77777777" w:rsidR="00250FA5" w:rsidRPr="00F74656" w:rsidRDefault="00250FA5" w:rsidP="0030625C">
      <w:pPr>
        <w:autoSpaceDE w:val="0"/>
        <w:autoSpaceDN w:val="0"/>
        <w:adjustRightInd w:val="0"/>
        <w:spacing w:after="0" w:line="240" w:lineRule="auto"/>
        <w:jc w:val="both"/>
        <w:rPr>
          <w:rFonts w:cstheme="minorHAnsi"/>
          <w:sz w:val="24"/>
          <w:szCs w:val="24"/>
        </w:rPr>
      </w:pPr>
    </w:p>
    <w:p w14:paraId="496CF244" w14:textId="442E60A0" w:rsidR="00654E5E" w:rsidRPr="00F74656" w:rsidRDefault="00654E5E"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Dille iletişimde bireylerin ‘ne söyledikleri’ önemliyken, dilötesi iletişimde ‘nasıl söyledikleri’ önemlidir. </w:t>
      </w:r>
      <w:r w:rsidR="00F6499F" w:rsidRPr="00F74656">
        <w:rPr>
          <w:rFonts w:cstheme="minorHAnsi"/>
          <w:sz w:val="24"/>
          <w:szCs w:val="24"/>
        </w:rPr>
        <w:t xml:space="preserve">Dilötesi iletişimde konuşurken farkında olarak ya da olmadan sesimiz alçalıp yükseliyorsa, sesimiz titriyorsa, bazı kelimelerin üzerine basa basa konuşuyorsak bunlar da önemlidir. Birisi bizi bir yere davet ederken isteyerek mi çağırıyor yoksa ‘yarım ağızla’ mı çağırıyor bunu anlamak için dilötesi öğelere dikkat ederiz. </w:t>
      </w:r>
    </w:p>
    <w:p w14:paraId="4F6F78D3" w14:textId="4C8C68CE" w:rsidR="00CF0DCB" w:rsidRPr="00F74656" w:rsidRDefault="00CF0DCB"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lastRenderedPageBreak/>
        <w:t>Sözsüz iletişim</w:t>
      </w:r>
      <w:r w:rsidR="00F6499F" w:rsidRPr="00F74656">
        <w:rPr>
          <w:rFonts w:cstheme="minorHAnsi"/>
          <w:sz w:val="24"/>
          <w:szCs w:val="24"/>
        </w:rPr>
        <w:t>de ise konuşma ya da mesaj yazma yoktur. Bu iletişim şekli dört grupta incelenir: yüz ve beden; bedensel temas, mekan kullanımı ve araçlar. Bizim kültürümüzde ne gibi mimikler ve jestler bulunmaktadır?</w:t>
      </w:r>
    </w:p>
    <w:p w14:paraId="72E4BF51" w14:textId="77777777" w:rsidR="00F6499F" w:rsidRPr="00F74656" w:rsidRDefault="00F6499F" w:rsidP="0030625C">
      <w:pPr>
        <w:autoSpaceDE w:val="0"/>
        <w:autoSpaceDN w:val="0"/>
        <w:adjustRightInd w:val="0"/>
        <w:spacing w:after="0" w:line="240" w:lineRule="auto"/>
        <w:jc w:val="both"/>
        <w:rPr>
          <w:rFonts w:cstheme="minorHAnsi"/>
          <w:sz w:val="24"/>
          <w:szCs w:val="24"/>
        </w:rPr>
      </w:pPr>
    </w:p>
    <w:p w14:paraId="419D93B5" w14:textId="378168F1" w:rsidR="00F6499F" w:rsidRPr="00F74656" w:rsidRDefault="00F6499F"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Bedensel temas: El öpmek ne anlama gelir? El sıkışmak ne anlama gelir? Peki </w:t>
      </w:r>
      <w:r w:rsidR="00657EBC" w:rsidRPr="00F74656">
        <w:rPr>
          <w:rFonts w:cstheme="minorHAnsi"/>
          <w:sz w:val="24"/>
          <w:szCs w:val="24"/>
        </w:rPr>
        <w:t>karşımızdakinin koluna omzuna dokunmak ne anlama gelir? Yanlış anlaşılmalara yol açan örnekler geliyor mu aklınıza?</w:t>
      </w:r>
    </w:p>
    <w:p w14:paraId="5DC3B19B" w14:textId="77777777" w:rsidR="00657EBC" w:rsidRPr="00F74656" w:rsidRDefault="00657EBC" w:rsidP="0030625C">
      <w:pPr>
        <w:autoSpaceDE w:val="0"/>
        <w:autoSpaceDN w:val="0"/>
        <w:adjustRightInd w:val="0"/>
        <w:spacing w:after="0" w:line="240" w:lineRule="auto"/>
        <w:jc w:val="both"/>
        <w:rPr>
          <w:rFonts w:cstheme="minorHAnsi"/>
          <w:sz w:val="24"/>
          <w:szCs w:val="24"/>
        </w:rPr>
      </w:pPr>
    </w:p>
    <w:p w14:paraId="7AA3B306" w14:textId="5A1BEBB5" w:rsidR="00657EBC" w:rsidRPr="00F74656" w:rsidRDefault="00657EBC"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Mekan Kullanımı: Konuştuğumuz insanlarla aramızdaki mesafeye dikkat ettiniz mi? Sevdiğimiz insanlara daha yakın duruyoruz, daha az sevdiklerimiz ile aramızdaki mesafe ise daha fazladır. Yakın arkadaşınızla aranızda ortalama 30 cm varsa, bu kişiyle tartıştığınızda daha uzak durmaya başlarsınız. Bu sınır, arkadaşlığınızdaki yakınlığı temsil eden bir semboldür. ‘Aramız açıldı’ deyimi size ne çağrıştırıyor? </w:t>
      </w:r>
    </w:p>
    <w:p w14:paraId="3EEE616A" w14:textId="7ED62862" w:rsidR="00657EBC" w:rsidRPr="00F74656" w:rsidRDefault="00657EBC"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Sokakta size adres soran birisi 5 cm yakınınıza kadar girdiğinde geriye bir adım atarsınız. Bunun nedeni ‘Seni tanımıyorum, bu kadar yaklaşma’ mesajı vermektir. Tanımadığınız biriyle bu kadar yakın olmak sizi rahatsız edebilir. Benzer bir olay yaşayan var mı?</w:t>
      </w:r>
    </w:p>
    <w:p w14:paraId="54849F0A" w14:textId="77777777" w:rsidR="00657EBC" w:rsidRPr="00F74656" w:rsidRDefault="00657EBC" w:rsidP="0030625C">
      <w:pPr>
        <w:autoSpaceDE w:val="0"/>
        <w:autoSpaceDN w:val="0"/>
        <w:adjustRightInd w:val="0"/>
        <w:spacing w:after="0" w:line="240" w:lineRule="auto"/>
        <w:jc w:val="both"/>
        <w:rPr>
          <w:rFonts w:cstheme="minorHAnsi"/>
          <w:sz w:val="24"/>
          <w:szCs w:val="24"/>
        </w:rPr>
      </w:pPr>
    </w:p>
    <w:p w14:paraId="78D82B10" w14:textId="388BA032" w:rsidR="00657EBC" w:rsidRPr="00F74656" w:rsidRDefault="00657EBC"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Araçlar: Rozetler, yüzükler, parfüm, kıyafet, üzerinde yazı olan tişörtler, makyaj, seçtiğiniz renkler gibi araçlar çevremize çeşitli mesajlar vermektedir. </w:t>
      </w:r>
    </w:p>
    <w:p w14:paraId="02D1753F" w14:textId="5069CBBA" w:rsidR="00657EBC" w:rsidRPr="00F74656" w:rsidRDefault="00657EBC"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Örnek, ilkel çağlardaki insanların yüz boyaları</w:t>
      </w:r>
    </w:p>
    <w:p w14:paraId="5F8D7261" w14:textId="3A46E38C" w:rsidR="00657EBC" w:rsidRPr="00F74656" w:rsidRDefault="00657EBC"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Örnek, poz veren kral ve elindeki asa</w:t>
      </w:r>
    </w:p>
    <w:p w14:paraId="05B98C45" w14:textId="6D68A362" w:rsidR="00657EBC" w:rsidRPr="00F74656" w:rsidRDefault="00657EBC"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Örnek, ordu mensubu bir asker</w:t>
      </w:r>
    </w:p>
    <w:p w14:paraId="4C943957" w14:textId="50B6CC6B" w:rsidR="00657EBC" w:rsidRPr="00F74656" w:rsidRDefault="00657EBC"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Örnek, siyahlar giymiş bir kız</w:t>
      </w:r>
    </w:p>
    <w:p w14:paraId="6250CC34" w14:textId="77777777" w:rsidR="00657EBC" w:rsidRPr="00F74656" w:rsidRDefault="00657EBC" w:rsidP="0030625C">
      <w:pPr>
        <w:autoSpaceDE w:val="0"/>
        <w:autoSpaceDN w:val="0"/>
        <w:adjustRightInd w:val="0"/>
        <w:spacing w:after="0" w:line="240" w:lineRule="auto"/>
        <w:jc w:val="both"/>
        <w:rPr>
          <w:rFonts w:cstheme="minorHAnsi"/>
          <w:sz w:val="24"/>
          <w:szCs w:val="24"/>
        </w:rPr>
      </w:pPr>
    </w:p>
    <w:p w14:paraId="0FCD036F" w14:textId="6C7511BF" w:rsidR="00657EBC" w:rsidRPr="00F74656" w:rsidRDefault="00657EBC"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Sözsüz iletişim nerede işimize yarıyor? Örneğin sınıfta yanınızdaki sıraya çantanızı koymanız o sıranın sahibi olduğunu belirtir. </w:t>
      </w:r>
      <w:r w:rsidR="007F300F" w:rsidRPr="00F74656">
        <w:rPr>
          <w:rFonts w:cstheme="minorHAnsi"/>
          <w:sz w:val="24"/>
          <w:szCs w:val="24"/>
        </w:rPr>
        <w:t xml:space="preserve">Aynı zamanda kişisel alanınızı belirlemenizde yardımcı olur. </w:t>
      </w:r>
    </w:p>
    <w:p w14:paraId="6236CA7D" w14:textId="6FDEF55D" w:rsidR="007F300F" w:rsidRPr="00F74656" w:rsidRDefault="007F300F"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Örnek, küçük masası olan memur</w:t>
      </w:r>
    </w:p>
    <w:p w14:paraId="6B031239" w14:textId="2EDAFBDF" w:rsidR="007F300F" w:rsidRPr="00F74656" w:rsidRDefault="007F300F"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Örnek, büyük masası olan CEO</w:t>
      </w:r>
    </w:p>
    <w:p w14:paraId="5D6E9FF9" w14:textId="1B9846A3" w:rsidR="001321D0" w:rsidRPr="00F74656" w:rsidRDefault="00693B8A"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Sözsüz iletişimin bir diğer işlevi, kişilerarası iletişimi başlatmasıdır. Örnek, göz kontağı kurma, konuşacağınız kişiye doğru vücudunuzun yönelmesi. Kişilerarası iletişimi başlatırken ne gibi zorluklar yaşıyor olabiliriz?</w:t>
      </w:r>
    </w:p>
    <w:p w14:paraId="307DBE3E" w14:textId="77777777" w:rsidR="00A3753F" w:rsidRPr="00F74656" w:rsidRDefault="00A3753F" w:rsidP="0030625C">
      <w:pPr>
        <w:autoSpaceDE w:val="0"/>
        <w:autoSpaceDN w:val="0"/>
        <w:adjustRightInd w:val="0"/>
        <w:spacing w:after="0" w:line="240" w:lineRule="auto"/>
        <w:jc w:val="both"/>
        <w:rPr>
          <w:rFonts w:cstheme="minorHAnsi"/>
          <w:sz w:val="24"/>
          <w:szCs w:val="24"/>
        </w:rPr>
      </w:pPr>
    </w:p>
    <w:p w14:paraId="1E08B2E4" w14:textId="6AF72490" w:rsidR="000B2C21" w:rsidRPr="00F74656" w:rsidRDefault="00C40CF6" w:rsidP="0030625C">
      <w:pPr>
        <w:pStyle w:val="ListeParagraf"/>
        <w:numPr>
          <w:ilvl w:val="0"/>
          <w:numId w:val="7"/>
        </w:numPr>
        <w:autoSpaceDE w:val="0"/>
        <w:autoSpaceDN w:val="0"/>
        <w:adjustRightInd w:val="0"/>
        <w:spacing w:after="0" w:line="240" w:lineRule="auto"/>
        <w:jc w:val="both"/>
        <w:rPr>
          <w:rFonts w:cstheme="minorHAnsi"/>
          <w:sz w:val="24"/>
          <w:szCs w:val="24"/>
        </w:rPr>
      </w:pPr>
      <w:r w:rsidRPr="00F74656">
        <w:rPr>
          <w:rFonts w:cstheme="minorHAnsi"/>
          <w:sz w:val="24"/>
          <w:szCs w:val="24"/>
        </w:rPr>
        <w:t>Peki iyi ve etkili bir iletişim kurmak için neler gerekiyor?</w:t>
      </w:r>
      <w:r w:rsidR="009F7038" w:rsidRPr="00F74656">
        <w:rPr>
          <w:rFonts w:cstheme="minorHAnsi"/>
          <w:sz w:val="24"/>
          <w:szCs w:val="24"/>
        </w:rPr>
        <w:t xml:space="preserve"> (15 dk)</w:t>
      </w:r>
    </w:p>
    <w:p w14:paraId="52F25D63" w14:textId="77777777" w:rsidR="00E22A80" w:rsidRPr="00F74656" w:rsidRDefault="00E22A80" w:rsidP="0030625C">
      <w:pPr>
        <w:autoSpaceDE w:val="0"/>
        <w:autoSpaceDN w:val="0"/>
        <w:adjustRightInd w:val="0"/>
        <w:spacing w:after="0" w:line="240" w:lineRule="auto"/>
        <w:jc w:val="both"/>
        <w:rPr>
          <w:rFonts w:cstheme="minorHAnsi"/>
          <w:sz w:val="24"/>
          <w:szCs w:val="24"/>
        </w:rPr>
      </w:pPr>
    </w:p>
    <w:p w14:paraId="045E8F09" w14:textId="0651EC62" w:rsidR="00E22A80" w:rsidRPr="00F74656" w:rsidRDefault="00053E1A" w:rsidP="0030625C">
      <w:pPr>
        <w:pStyle w:val="ListeParagraf"/>
        <w:numPr>
          <w:ilvl w:val="0"/>
          <w:numId w:val="8"/>
        </w:num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SAYGI GÖSTERİN: </w:t>
      </w:r>
      <w:r w:rsidR="00EB1F07" w:rsidRPr="00F74656">
        <w:rPr>
          <w:rFonts w:cstheme="minorHAnsi"/>
          <w:sz w:val="24"/>
          <w:szCs w:val="24"/>
        </w:rPr>
        <w:t xml:space="preserve">Hem kendinize hem de karşınızdaki kişiye değer verin, kendinize saygı duyun. Karşınızdaki kişinin dini, dili, ırkı, statüsü, ekonomik geliri, cinsiyeti, eğitim düzeyi vb. ne olursa olsun hoşgörülü ve saygılı yaklaşın. Ancak unutmamanız gereken bir nokta ilişkilerinizde boyun eğici olduğunuzda mutsuz olabilirsiniz. Karşılıklı saygıyı temel alın.  </w:t>
      </w:r>
    </w:p>
    <w:p w14:paraId="31BE0775" w14:textId="2563FE9E" w:rsidR="00E22A80" w:rsidRPr="00F74656" w:rsidRDefault="00E22A80" w:rsidP="0030625C">
      <w:pPr>
        <w:pStyle w:val="ListeParagraf"/>
        <w:numPr>
          <w:ilvl w:val="0"/>
          <w:numId w:val="8"/>
        </w:numPr>
        <w:autoSpaceDE w:val="0"/>
        <w:autoSpaceDN w:val="0"/>
        <w:adjustRightInd w:val="0"/>
        <w:spacing w:after="0" w:line="240" w:lineRule="auto"/>
        <w:jc w:val="both"/>
        <w:rPr>
          <w:rFonts w:cstheme="minorHAnsi"/>
          <w:sz w:val="24"/>
          <w:szCs w:val="24"/>
        </w:rPr>
      </w:pPr>
      <w:r w:rsidRPr="00F74656">
        <w:rPr>
          <w:rFonts w:cstheme="minorHAnsi"/>
          <w:sz w:val="24"/>
          <w:szCs w:val="24"/>
        </w:rPr>
        <w:t>EMPATİK ANLAYIŞ</w:t>
      </w:r>
      <w:r w:rsidR="00EB1F07" w:rsidRPr="00F74656">
        <w:rPr>
          <w:rFonts w:cstheme="minorHAnsi"/>
          <w:sz w:val="24"/>
          <w:szCs w:val="24"/>
        </w:rPr>
        <w:t xml:space="preserve">LA YAKLAŞIN: Karşınızdaki kişinin duygularını ve düşüncelerini doğru olarak anlamaya ve anladığınızı iletmeye çalışın. Empati ile sempati arasındaki farkı öğrenin. </w:t>
      </w:r>
    </w:p>
    <w:p w14:paraId="4CE1794F" w14:textId="77777777" w:rsidR="00D92720" w:rsidRPr="00F74656" w:rsidRDefault="00D92720" w:rsidP="0030625C">
      <w:pPr>
        <w:autoSpaceDE w:val="0"/>
        <w:autoSpaceDN w:val="0"/>
        <w:adjustRightInd w:val="0"/>
        <w:spacing w:after="0" w:line="240" w:lineRule="auto"/>
        <w:ind w:left="360"/>
        <w:jc w:val="both"/>
        <w:rPr>
          <w:rFonts w:cstheme="minorHAnsi"/>
          <w:sz w:val="24"/>
          <w:szCs w:val="24"/>
        </w:rPr>
      </w:pPr>
    </w:p>
    <w:p w14:paraId="5354E00B" w14:textId="68AAE444" w:rsidR="00D92720" w:rsidRPr="00F74656" w:rsidRDefault="00D92720"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Empati diğer kişiyi sıkıntıdan kurtarmak değildir. Empati diğeri-merkezliliktir. </w:t>
      </w:r>
      <w:r w:rsidR="0036588B" w:rsidRPr="00F74656">
        <w:rPr>
          <w:rFonts w:cstheme="minorHAnsi"/>
          <w:sz w:val="24"/>
          <w:szCs w:val="24"/>
        </w:rPr>
        <w:t xml:space="preserve">Empatide duygusal bulaşma yoktur. Empati kişiyi anlamayı amaçlar. </w:t>
      </w:r>
      <w:r w:rsidRPr="00F74656">
        <w:rPr>
          <w:rFonts w:cstheme="minorHAnsi"/>
          <w:sz w:val="24"/>
          <w:szCs w:val="24"/>
        </w:rPr>
        <w:t xml:space="preserve">Sempati ise </w:t>
      </w:r>
      <w:r w:rsidR="0036588B" w:rsidRPr="00F74656">
        <w:rPr>
          <w:rFonts w:cstheme="minorHAnsi"/>
          <w:sz w:val="24"/>
          <w:szCs w:val="24"/>
        </w:rPr>
        <w:t xml:space="preserve">ben-merkezliliktir. Sempati gösteren kişi duyguyu yüklenir. Sempatide kişiyi anlamaktan çok aynı fikirde aynı duyguda olmak söz konusudur. </w:t>
      </w:r>
      <w:r w:rsidR="00740E30" w:rsidRPr="00F74656">
        <w:rPr>
          <w:rFonts w:cstheme="minorHAnsi"/>
          <w:sz w:val="24"/>
          <w:szCs w:val="24"/>
        </w:rPr>
        <w:t>Şimdi biraz örneklere bakalım:</w:t>
      </w:r>
    </w:p>
    <w:p w14:paraId="756CC412" w14:textId="4067BF7D" w:rsidR="00740E30" w:rsidRPr="00F74656" w:rsidRDefault="00740E30"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lastRenderedPageBreak/>
        <w:t>Zeynep: Şu an müsait değilim dediğinde gerçekten çok sinirlendim.</w:t>
      </w:r>
    </w:p>
    <w:p w14:paraId="37D4D265" w14:textId="6729FD1E" w:rsidR="00740E30" w:rsidRPr="00F74656" w:rsidRDefault="00740E30"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Burak: Ona kızdın. (empati)</w:t>
      </w:r>
    </w:p>
    <w:p w14:paraId="7A98422E" w14:textId="49B09A04" w:rsidR="00740E30" w:rsidRPr="00F74656" w:rsidRDefault="00740E30"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Seval: Suratına kapatmakla iyi yapmışsın. Ben de öyle yapardım. (aynı fikirde olmak)</w:t>
      </w:r>
    </w:p>
    <w:p w14:paraId="1A0FF996" w14:textId="135069F0" w:rsidR="00740E30" w:rsidRPr="00F74656" w:rsidRDefault="00740E30"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Doruk: Sana çok kabalık etmiş. (sempati)</w:t>
      </w:r>
    </w:p>
    <w:p w14:paraId="21B89CBF" w14:textId="77777777" w:rsidR="00740E30" w:rsidRPr="00F74656" w:rsidRDefault="00740E30" w:rsidP="00487AE2">
      <w:pPr>
        <w:autoSpaceDE w:val="0"/>
        <w:autoSpaceDN w:val="0"/>
        <w:adjustRightInd w:val="0"/>
        <w:spacing w:after="0" w:line="240" w:lineRule="auto"/>
        <w:jc w:val="both"/>
        <w:rPr>
          <w:rFonts w:cstheme="minorHAnsi"/>
          <w:sz w:val="24"/>
          <w:szCs w:val="24"/>
        </w:rPr>
      </w:pPr>
    </w:p>
    <w:p w14:paraId="426208D4" w14:textId="45F984C2" w:rsidR="00740E30" w:rsidRPr="00F74656" w:rsidRDefault="00740E30"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Sizce aralarındaki fark nedir? Siz hangisini söylerdiniz? Farklı bir şey söyleyecek olan var mı?</w:t>
      </w:r>
    </w:p>
    <w:p w14:paraId="1066D4DB" w14:textId="77777777" w:rsidR="00740E30" w:rsidRPr="00F74656" w:rsidRDefault="00740E30" w:rsidP="00487AE2">
      <w:pPr>
        <w:autoSpaceDE w:val="0"/>
        <w:autoSpaceDN w:val="0"/>
        <w:adjustRightInd w:val="0"/>
        <w:spacing w:after="0" w:line="240" w:lineRule="auto"/>
        <w:jc w:val="both"/>
        <w:rPr>
          <w:rFonts w:cstheme="minorHAnsi"/>
          <w:sz w:val="24"/>
          <w:szCs w:val="24"/>
        </w:rPr>
      </w:pPr>
    </w:p>
    <w:p w14:paraId="3BF74CF2" w14:textId="194FB3FC" w:rsidR="00740E30" w:rsidRPr="00F74656" w:rsidRDefault="00740E30"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Şimdi bir başka örneğe bakalım. </w:t>
      </w:r>
    </w:p>
    <w:p w14:paraId="540088E2" w14:textId="77777777" w:rsidR="00740E30" w:rsidRPr="00F74656" w:rsidRDefault="00740E30" w:rsidP="00487AE2">
      <w:pPr>
        <w:autoSpaceDE w:val="0"/>
        <w:autoSpaceDN w:val="0"/>
        <w:adjustRightInd w:val="0"/>
        <w:spacing w:after="0" w:line="240" w:lineRule="auto"/>
        <w:jc w:val="both"/>
        <w:rPr>
          <w:rFonts w:cstheme="minorHAnsi"/>
          <w:sz w:val="24"/>
          <w:szCs w:val="24"/>
        </w:rPr>
      </w:pPr>
    </w:p>
    <w:p w14:paraId="33903033" w14:textId="62CEE886" w:rsidR="00740E30" w:rsidRPr="00F74656" w:rsidRDefault="00740E30"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Mert: Koçun maçtaki çabamı takdir etmesine sevindim. </w:t>
      </w:r>
    </w:p>
    <w:p w14:paraId="0EFCC52D" w14:textId="32F832A9" w:rsidR="00740E30" w:rsidRPr="00F74656" w:rsidRDefault="00740E30"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Filiz: Kendini yeterli hissettin. (empati)</w:t>
      </w:r>
    </w:p>
    <w:p w14:paraId="76BC3D88" w14:textId="1D887690" w:rsidR="00740E30" w:rsidRPr="00F74656" w:rsidRDefault="00740E30"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Cihan: Gerçekten iyi oynadın. (aynı fikirde olmak)</w:t>
      </w:r>
    </w:p>
    <w:p w14:paraId="17393A19" w14:textId="22D972D9" w:rsidR="00740E30" w:rsidRPr="00F74656" w:rsidRDefault="00740E30"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Dilara: Koçun performansını beğenmesine sevindim. (sempati)</w:t>
      </w:r>
    </w:p>
    <w:p w14:paraId="0B17AF80" w14:textId="77777777" w:rsidR="00740E30" w:rsidRPr="00F74656" w:rsidRDefault="00740E30" w:rsidP="00487AE2">
      <w:pPr>
        <w:autoSpaceDE w:val="0"/>
        <w:autoSpaceDN w:val="0"/>
        <w:adjustRightInd w:val="0"/>
        <w:spacing w:after="0" w:line="240" w:lineRule="auto"/>
        <w:jc w:val="both"/>
        <w:rPr>
          <w:rFonts w:cstheme="minorHAnsi"/>
          <w:sz w:val="24"/>
          <w:szCs w:val="24"/>
        </w:rPr>
      </w:pPr>
    </w:p>
    <w:p w14:paraId="26B46B9D" w14:textId="440542D4" w:rsidR="00740E30" w:rsidRPr="00F74656" w:rsidRDefault="00740E30"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Bir diğer örnek:</w:t>
      </w:r>
    </w:p>
    <w:p w14:paraId="72911CA8" w14:textId="77777777" w:rsidR="00740E30" w:rsidRPr="00F74656" w:rsidRDefault="00740E30" w:rsidP="00487AE2">
      <w:pPr>
        <w:autoSpaceDE w:val="0"/>
        <w:autoSpaceDN w:val="0"/>
        <w:adjustRightInd w:val="0"/>
        <w:spacing w:after="0" w:line="240" w:lineRule="auto"/>
        <w:jc w:val="both"/>
        <w:rPr>
          <w:rFonts w:cstheme="minorHAnsi"/>
          <w:sz w:val="24"/>
          <w:szCs w:val="24"/>
        </w:rPr>
      </w:pPr>
    </w:p>
    <w:p w14:paraId="18E1AB24" w14:textId="29A1F611" w:rsidR="00740E30" w:rsidRPr="00F74656" w:rsidRDefault="00740E30"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Pınar: Oytun’un ders notlarını vermemesine canım sıkıldı. </w:t>
      </w:r>
    </w:p>
    <w:p w14:paraId="246F3BAD" w14:textId="0F77A934" w:rsidR="00740E30" w:rsidRPr="00F74656" w:rsidRDefault="00740E30"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Berk: Ders notlarını vermediği ona öfkelisin. (empati)</w:t>
      </w:r>
    </w:p>
    <w:p w14:paraId="4569BDB9" w14:textId="7927541F" w:rsidR="00740E30" w:rsidRPr="00F74656" w:rsidRDefault="006205B2"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Cansel: Oytun hep öyle yapıyor. (aynı fikirde olmak)</w:t>
      </w:r>
    </w:p>
    <w:p w14:paraId="479E5457" w14:textId="77777777" w:rsidR="00C62502" w:rsidRPr="00F74656" w:rsidRDefault="00722F61"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Alper: </w:t>
      </w:r>
      <w:r w:rsidR="007050AC" w:rsidRPr="00F74656">
        <w:rPr>
          <w:rFonts w:cstheme="minorHAnsi"/>
          <w:sz w:val="24"/>
          <w:szCs w:val="24"/>
        </w:rPr>
        <w:t xml:space="preserve">Sana </w:t>
      </w:r>
      <w:r w:rsidR="00C62502" w:rsidRPr="00F74656">
        <w:rPr>
          <w:rFonts w:cstheme="minorHAnsi"/>
          <w:sz w:val="24"/>
          <w:szCs w:val="24"/>
        </w:rPr>
        <w:t>gıcıklık</w:t>
      </w:r>
      <w:r w:rsidR="007050AC" w:rsidRPr="00F74656">
        <w:rPr>
          <w:rFonts w:cstheme="minorHAnsi"/>
          <w:sz w:val="24"/>
          <w:szCs w:val="24"/>
        </w:rPr>
        <w:t xml:space="preserve"> </w:t>
      </w:r>
      <w:r w:rsidR="00C62502" w:rsidRPr="00F74656">
        <w:rPr>
          <w:rFonts w:cstheme="minorHAnsi"/>
          <w:sz w:val="24"/>
          <w:szCs w:val="24"/>
        </w:rPr>
        <w:t>yapıyor</w:t>
      </w:r>
      <w:r w:rsidR="007050AC" w:rsidRPr="00F74656">
        <w:rPr>
          <w:rFonts w:cstheme="minorHAnsi"/>
          <w:sz w:val="24"/>
          <w:szCs w:val="24"/>
        </w:rPr>
        <w:t xml:space="preserve">. </w:t>
      </w:r>
      <w:r w:rsidR="00C62502" w:rsidRPr="00F74656">
        <w:rPr>
          <w:rFonts w:cstheme="minorHAnsi"/>
          <w:sz w:val="24"/>
          <w:szCs w:val="24"/>
        </w:rPr>
        <w:t>Keşke başkasından isteseydin. (sempati)</w:t>
      </w:r>
    </w:p>
    <w:p w14:paraId="4EFA57FF" w14:textId="77777777" w:rsidR="00740E30" w:rsidRPr="00F74656" w:rsidRDefault="00740E30" w:rsidP="0030625C">
      <w:pPr>
        <w:autoSpaceDE w:val="0"/>
        <w:autoSpaceDN w:val="0"/>
        <w:adjustRightInd w:val="0"/>
        <w:spacing w:after="0" w:line="240" w:lineRule="auto"/>
        <w:ind w:left="360"/>
        <w:jc w:val="both"/>
        <w:rPr>
          <w:rFonts w:cstheme="minorHAnsi"/>
          <w:sz w:val="24"/>
          <w:szCs w:val="24"/>
        </w:rPr>
      </w:pPr>
    </w:p>
    <w:p w14:paraId="05EF2A1B" w14:textId="00A1B6CC" w:rsidR="00E22A80" w:rsidRPr="00F74656" w:rsidRDefault="00EB1F07" w:rsidP="0030625C">
      <w:pPr>
        <w:pStyle w:val="ListeParagraf"/>
        <w:numPr>
          <w:ilvl w:val="0"/>
          <w:numId w:val="8"/>
        </w:num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ETKİN DİNLEYİN: Karşınızdaki kişiyi doğru anlayabilmek için onunla göz kontağı kurun, yüz ifadeniz uygun olsun, dinlerken ‘hıhı’ ya da ‘anlıyorum’ gibi tepkiler verin ve canlı olun. Dinlermiş gibi görünmeyin, gerçekten dinleyin. </w:t>
      </w:r>
    </w:p>
    <w:p w14:paraId="7FAFA3E6" w14:textId="377BE77B" w:rsidR="00E22A80" w:rsidRPr="00F74656" w:rsidRDefault="00EB1F07" w:rsidP="0030625C">
      <w:pPr>
        <w:pStyle w:val="ListeParagraf"/>
        <w:numPr>
          <w:ilvl w:val="0"/>
          <w:numId w:val="8"/>
        </w:num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SOMUT KONUŞUN: Karşınızdaki kişiyi dinledikten sonra konuyla ilgili duygu, düşünce, istek ve beklentilerinizi ifade edin. </w:t>
      </w:r>
      <w:r w:rsidR="00AD6FB1" w:rsidRPr="00F74656">
        <w:rPr>
          <w:rFonts w:cstheme="minorHAnsi"/>
          <w:sz w:val="24"/>
          <w:szCs w:val="24"/>
        </w:rPr>
        <w:t xml:space="preserve">Anlaşılır kelimeler kullanın. </w:t>
      </w:r>
      <w:r w:rsidR="005E0E33" w:rsidRPr="00F74656">
        <w:rPr>
          <w:rFonts w:cstheme="minorHAnsi"/>
          <w:sz w:val="24"/>
          <w:szCs w:val="24"/>
        </w:rPr>
        <w:t>(DUYGU ÇEMBERİ ETKİNLİĞİ)</w:t>
      </w:r>
    </w:p>
    <w:p w14:paraId="122A64D0" w14:textId="05143D9D" w:rsidR="00E22A80" w:rsidRPr="00F74656" w:rsidRDefault="00407C31" w:rsidP="0030625C">
      <w:pPr>
        <w:pStyle w:val="ListeParagraf"/>
        <w:numPr>
          <w:ilvl w:val="0"/>
          <w:numId w:val="8"/>
        </w:num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UYGUN BİÇİMDE KENDİNİZİ AÇIN: Kendinizle ilgili bilgileri karşınızdaki kişiyle paylaşın ancak uygun gördüğünüz zamanda, uygun gördüğünüz kadarını anlatın. Ayrıca karşınızdaki kişinin size anlattıklarını ona karşı koz olarak kullanmayın. Güvenilir olun. </w:t>
      </w:r>
    </w:p>
    <w:p w14:paraId="29B8E6D9" w14:textId="196F7A7F" w:rsidR="00E22A80" w:rsidRPr="00F74656" w:rsidRDefault="00407C31" w:rsidP="0030625C">
      <w:pPr>
        <w:pStyle w:val="ListeParagraf"/>
        <w:numPr>
          <w:ilvl w:val="0"/>
          <w:numId w:val="8"/>
        </w:num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BEN DİLİNİ KULLANIN: </w:t>
      </w:r>
      <w:r w:rsidR="00C572F3" w:rsidRPr="00F74656">
        <w:rPr>
          <w:rFonts w:cstheme="minorHAnsi"/>
          <w:sz w:val="24"/>
          <w:szCs w:val="24"/>
        </w:rPr>
        <w:t xml:space="preserve">Yaşadığınız duyguları ve aklınızdan geçen düşünceleri çekinmeden açıklayın. Böylece karşınızdaki kişinin sizi anlamasını sağlarsınız. Duygularınızı açıklarken elinizden geldiğince Ben Dili’ni kullanın. </w:t>
      </w:r>
    </w:p>
    <w:p w14:paraId="64BB181A" w14:textId="77777777" w:rsidR="00C572F3" w:rsidRPr="00F74656" w:rsidRDefault="00C572F3" w:rsidP="0030625C">
      <w:pPr>
        <w:autoSpaceDE w:val="0"/>
        <w:autoSpaceDN w:val="0"/>
        <w:adjustRightInd w:val="0"/>
        <w:spacing w:after="0" w:line="240" w:lineRule="auto"/>
        <w:ind w:left="360"/>
        <w:jc w:val="both"/>
        <w:rPr>
          <w:rFonts w:cstheme="minorHAnsi"/>
          <w:b/>
          <w:sz w:val="24"/>
          <w:szCs w:val="24"/>
        </w:rPr>
      </w:pPr>
    </w:p>
    <w:p w14:paraId="69D9D699" w14:textId="3E71EC20" w:rsidR="00B55118" w:rsidRPr="00F74656" w:rsidRDefault="00C40CF6" w:rsidP="00487AE2">
      <w:pPr>
        <w:autoSpaceDE w:val="0"/>
        <w:autoSpaceDN w:val="0"/>
        <w:adjustRightInd w:val="0"/>
        <w:spacing w:after="0" w:line="240" w:lineRule="auto"/>
        <w:jc w:val="both"/>
        <w:rPr>
          <w:rFonts w:cstheme="minorHAnsi"/>
          <w:b/>
          <w:sz w:val="24"/>
          <w:szCs w:val="24"/>
        </w:rPr>
      </w:pPr>
      <w:r w:rsidRPr="00F74656">
        <w:rPr>
          <w:rFonts w:cstheme="minorHAnsi"/>
          <w:b/>
          <w:sz w:val="24"/>
          <w:szCs w:val="24"/>
        </w:rPr>
        <w:t>Ben Dili – Sen Dili (15 Dk)</w:t>
      </w:r>
    </w:p>
    <w:p w14:paraId="650AA3D7" w14:textId="77777777" w:rsidR="00B55118" w:rsidRPr="00F74656" w:rsidRDefault="00B55118" w:rsidP="00487AE2">
      <w:pPr>
        <w:autoSpaceDE w:val="0"/>
        <w:autoSpaceDN w:val="0"/>
        <w:adjustRightInd w:val="0"/>
        <w:spacing w:after="0" w:line="240" w:lineRule="auto"/>
        <w:jc w:val="both"/>
        <w:rPr>
          <w:rFonts w:cstheme="minorHAnsi"/>
          <w:b/>
          <w:sz w:val="24"/>
          <w:szCs w:val="24"/>
        </w:rPr>
      </w:pPr>
    </w:p>
    <w:p w14:paraId="643C5D66"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Kişilerarası iletişim kurarken bazı insanlar duygularını ifade etmezler. Düşüncelerini söylerler. </w:t>
      </w:r>
    </w:p>
    <w:p w14:paraId="7AD7FA47"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Örn. Ben bunu yapamayacağım kusura bakma. </w:t>
      </w:r>
    </w:p>
    <w:p w14:paraId="4AA96908" w14:textId="77777777" w:rsidR="00B55118" w:rsidRPr="00F74656" w:rsidRDefault="00B55118" w:rsidP="00487AE2">
      <w:pPr>
        <w:autoSpaceDE w:val="0"/>
        <w:autoSpaceDN w:val="0"/>
        <w:adjustRightInd w:val="0"/>
        <w:spacing w:after="0" w:line="240" w:lineRule="auto"/>
        <w:jc w:val="both"/>
        <w:rPr>
          <w:rFonts w:cstheme="minorHAnsi"/>
          <w:sz w:val="24"/>
          <w:szCs w:val="24"/>
        </w:rPr>
      </w:pPr>
    </w:p>
    <w:p w14:paraId="602F3FD5"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Bazıları ise duygularını açıklayamazlar. Bunun yerine karşıdaki kişiyi suçlamaya, küçümsemeye başlarlar. </w:t>
      </w:r>
    </w:p>
    <w:p w14:paraId="0FB0A5C0"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Örn. Sen beni hep bir şeyleri yapmam için zorluyorsun. Çok ısrarcısın. </w:t>
      </w:r>
    </w:p>
    <w:p w14:paraId="06D3624A" w14:textId="77777777" w:rsidR="00B55118" w:rsidRPr="00F74656" w:rsidRDefault="00B55118" w:rsidP="00487AE2">
      <w:pPr>
        <w:autoSpaceDE w:val="0"/>
        <w:autoSpaceDN w:val="0"/>
        <w:adjustRightInd w:val="0"/>
        <w:spacing w:after="0" w:line="240" w:lineRule="auto"/>
        <w:jc w:val="both"/>
        <w:rPr>
          <w:rFonts w:cstheme="minorHAnsi"/>
          <w:sz w:val="24"/>
          <w:szCs w:val="24"/>
        </w:rPr>
      </w:pPr>
    </w:p>
    <w:p w14:paraId="766E5273"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Sağlıklı bir iletişim için sadece duygunuzu söylemek yeterli değildir. </w:t>
      </w:r>
    </w:p>
    <w:p w14:paraId="015DEE02"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Örn. Çok kızgınım... Bıktım.  </w:t>
      </w:r>
    </w:p>
    <w:p w14:paraId="0B806951" w14:textId="77777777" w:rsidR="00B55118" w:rsidRPr="00F74656" w:rsidRDefault="00B55118" w:rsidP="00487AE2">
      <w:pPr>
        <w:autoSpaceDE w:val="0"/>
        <w:autoSpaceDN w:val="0"/>
        <w:adjustRightInd w:val="0"/>
        <w:spacing w:after="0" w:line="240" w:lineRule="auto"/>
        <w:jc w:val="both"/>
        <w:rPr>
          <w:rFonts w:cstheme="minorHAnsi"/>
          <w:sz w:val="24"/>
          <w:szCs w:val="24"/>
        </w:rPr>
      </w:pPr>
    </w:p>
    <w:p w14:paraId="585510CE"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lastRenderedPageBreak/>
        <w:t xml:space="preserve">Sağlıklı bir iletişim için sadece karşı tarafın sizde ne hissettirdiğini ifade etmek de yeterli değildir. </w:t>
      </w:r>
    </w:p>
    <w:p w14:paraId="5272A602"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Örn. Beni çok darlıyorsun… Beni çok bunaltıyorsun… </w:t>
      </w:r>
    </w:p>
    <w:p w14:paraId="135783EE" w14:textId="77777777" w:rsidR="00B55118" w:rsidRPr="00F74656" w:rsidRDefault="00B55118" w:rsidP="00487AE2">
      <w:pPr>
        <w:autoSpaceDE w:val="0"/>
        <w:autoSpaceDN w:val="0"/>
        <w:adjustRightInd w:val="0"/>
        <w:spacing w:after="0" w:line="240" w:lineRule="auto"/>
        <w:jc w:val="both"/>
        <w:rPr>
          <w:rFonts w:cstheme="minorHAnsi"/>
          <w:sz w:val="24"/>
          <w:szCs w:val="24"/>
        </w:rPr>
      </w:pPr>
    </w:p>
    <w:p w14:paraId="1F6CF5D7"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Aynı zamanda kendi duygularınızın nedenini de açıklamanız gerekir. (Ne oldu da öyle hissettim?)</w:t>
      </w:r>
    </w:p>
    <w:p w14:paraId="321FEB4F"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Örn. Bana ısrar ettiğin zaman çok bunalıyorum. Çünkü beni istemediğim bir şeye zorladığını ve beni anlamadığını düşünüyorum.  </w:t>
      </w:r>
    </w:p>
    <w:p w14:paraId="045EEF11" w14:textId="77777777" w:rsidR="00B55118" w:rsidRPr="00F74656" w:rsidRDefault="00B55118" w:rsidP="00487AE2">
      <w:pPr>
        <w:autoSpaceDE w:val="0"/>
        <w:autoSpaceDN w:val="0"/>
        <w:adjustRightInd w:val="0"/>
        <w:spacing w:after="0" w:line="240" w:lineRule="auto"/>
        <w:jc w:val="both"/>
        <w:rPr>
          <w:rFonts w:cstheme="minorHAnsi"/>
          <w:sz w:val="24"/>
          <w:szCs w:val="24"/>
        </w:rPr>
      </w:pPr>
    </w:p>
    <w:p w14:paraId="49061A12"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Eksiksiz bir Ben Dili’nin üç öğesi vardır:</w:t>
      </w:r>
    </w:p>
    <w:p w14:paraId="0A22F58A"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Kabul edilemeyen davranış, Duygu, Somut etki. </w:t>
      </w:r>
    </w:p>
    <w:p w14:paraId="7A32702B" w14:textId="77777777" w:rsidR="00B55118" w:rsidRPr="00F74656" w:rsidRDefault="00B55118" w:rsidP="00487AE2">
      <w:pPr>
        <w:autoSpaceDE w:val="0"/>
        <w:autoSpaceDN w:val="0"/>
        <w:adjustRightInd w:val="0"/>
        <w:spacing w:after="0" w:line="240" w:lineRule="auto"/>
        <w:jc w:val="both"/>
        <w:rPr>
          <w:rFonts w:cstheme="minorHAnsi"/>
          <w:sz w:val="24"/>
          <w:szCs w:val="24"/>
        </w:rPr>
      </w:pPr>
    </w:p>
    <w:p w14:paraId="7C0614EF"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Örnekler:</w:t>
      </w:r>
    </w:p>
    <w:p w14:paraId="105E03A5" w14:textId="77777777" w:rsidR="00B55118" w:rsidRPr="00F74656" w:rsidRDefault="00B55118" w:rsidP="00487AE2">
      <w:pPr>
        <w:autoSpaceDE w:val="0"/>
        <w:autoSpaceDN w:val="0"/>
        <w:adjustRightInd w:val="0"/>
        <w:spacing w:after="0" w:line="240" w:lineRule="auto"/>
        <w:jc w:val="both"/>
        <w:rPr>
          <w:rFonts w:cstheme="minorHAnsi"/>
          <w:sz w:val="24"/>
          <w:szCs w:val="24"/>
        </w:rPr>
      </w:pPr>
    </w:p>
    <w:p w14:paraId="01BE9D4C" w14:textId="77777777" w:rsidR="00B55118" w:rsidRPr="00F74656" w:rsidRDefault="00B55118" w:rsidP="00487AE2">
      <w:pPr>
        <w:autoSpaceDE w:val="0"/>
        <w:autoSpaceDN w:val="0"/>
        <w:adjustRightInd w:val="0"/>
        <w:spacing w:after="0" w:line="240" w:lineRule="auto"/>
        <w:jc w:val="both"/>
        <w:rPr>
          <w:rFonts w:cstheme="minorHAnsi"/>
          <w:b/>
          <w:sz w:val="24"/>
          <w:szCs w:val="24"/>
        </w:rPr>
      </w:pPr>
      <w:r w:rsidRPr="00F74656">
        <w:rPr>
          <w:rFonts w:cstheme="minorHAnsi"/>
          <w:b/>
          <w:sz w:val="24"/>
          <w:szCs w:val="24"/>
        </w:rPr>
        <w:t>Kabul Edilemeyen Davranış</w:t>
      </w:r>
      <w:r w:rsidRPr="00F74656">
        <w:rPr>
          <w:rFonts w:cstheme="minorHAnsi"/>
          <w:b/>
          <w:sz w:val="24"/>
          <w:szCs w:val="24"/>
        </w:rPr>
        <w:tab/>
      </w:r>
      <w:r w:rsidRPr="00F74656">
        <w:rPr>
          <w:rFonts w:cstheme="minorHAnsi"/>
          <w:b/>
          <w:sz w:val="24"/>
          <w:szCs w:val="24"/>
        </w:rPr>
        <w:tab/>
      </w:r>
      <w:r w:rsidRPr="00F74656">
        <w:rPr>
          <w:rFonts w:cstheme="minorHAnsi"/>
          <w:b/>
          <w:sz w:val="24"/>
          <w:szCs w:val="24"/>
        </w:rPr>
        <w:tab/>
        <w:t>Duygu</w:t>
      </w:r>
      <w:r w:rsidRPr="00F74656">
        <w:rPr>
          <w:rFonts w:cstheme="minorHAnsi"/>
          <w:b/>
          <w:sz w:val="24"/>
          <w:szCs w:val="24"/>
        </w:rPr>
        <w:tab/>
      </w:r>
      <w:r w:rsidRPr="00F74656">
        <w:rPr>
          <w:rFonts w:cstheme="minorHAnsi"/>
          <w:b/>
          <w:sz w:val="24"/>
          <w:szCs w:val="24"/>
        </w:rPr>
        <w:tab/>
      </w:r>
      <w:r w:rsidRPr="00F74656">
        <w:rPr>
          <w:rFonts w:cstheme="minorHAnsi"/>
          <w:b/>
          <w:sz w:val="24"/>
          <w:szCs w:val="24"/>
        </w:rPr>
        <w:tab/>
        <w:t>Somut Etki</w:t>
      </w:r>
    </w:p>
    <w:p w14:paraId="08A5239C"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Kardeşini hızla gezdirdiğini görünce korkuyorum, çünkü düşüp yaralanabilir. </w:t>
      </w:r>
    </w:p>
    <w:p w14:paraId="4253D797" w14:textId="77777777" w:rsidR="00B55118" w:rsidRPr="00F74656" w:rsidRDefault="00B55118" w:rsidP="00487AE2">
      <w:pPr>
        <w:autoSpaceDE w:val="0"/>
        <w:autoSpaceDN w:val="0"/>
        <w:adjustRightInd w:val="0"/>
        <w:spacing w:after="0" w:line="240" w:lineRule="auto"/>
        <w:jc w:val="both"/>
        <w:rPr>
          <w:rFonts w:cstheme="minorHAnsi"/>
          <w:sz w:val="24"/>
          <w:szCs w:val="24"/>
        </w:rPr>
      </w:pPr>
    </w:p>
    <w:p w14:paraId="25828401"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Odada yüksek sesle telefonla konuştuğunu duyunca kızıyorum, çünkü dikkatim dağılıyor. </w:t>
      </w:r>
    </w:p>
    <w:p w14:paraId="1B0EE1D9" w14:textId="77777777" w:rsidR="00B55118" w:rsidRPr="00F74656" w:rsidRDefault="00B55118" w:rsidP="00487AE2">
      <w:pPr>
        <w:autoSpaceDE w:val="0"/>
        <w:autoSpaceDN w:val="0"/>
        <w:adjustRightInd w:val="0"/>
        <w:spacing w:after="0" w:line="240" w:lineRule="auto"/>
        <w:jc w:val="both"/>
        <w:rPr>
          <w:rFonts w:cstheme="minorHAnsi"/>
          <w:sz w:val="24"/>
          <w:szCs w:val="24"/>
        </w:rPr>
      </w:pPr>
    </w:p>
    <w:p w14:paraId="24FB0040"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Ödevde üzerine düşen sorumluluğu yapmadığını görünce hayal kırıklığına uğruyorum çünkü grup ödevinden düşük not alabiliriz. </w:t>
      </w:r>
    </w:p>
    <w:p w14:paraId="4C45567D" w14:textId="77777777" w:rsidR="00B55118" w:rsidRPr="00F74656" w:rsidRDefault="00B55118" w:rsidP="00487AE2">
      <w:pPr>
        <w:autoSpaceDE w:val="0"/>
        <w:autoSpaceDN w:val="0"/>
        <w:adjustRightInd w:val="0"/>
        <w:spacing w:after="0" w:line="240" w:lineRule="auto"/>
        <w:jc w:val="both"/>
        <w:rPr>
          <w:rFonts w:cstheme="minorHAnsi"/>
          <w:sz w:val="24"/>
          <w:szCs w:val="24"/>
        </w:rPr>
      </w:pPr>
    </w:p>
    <w:p w14:paraId="1B13DEF1"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Bana karşı sesinizi yükselttiğinizde geriliyorum çünkü söylemek istediklerimi size duyuramıyorum. </w:t>
      </w:r>
      <w:r w:rsidRPr="00F74656">
        <w:rPr>
          <w:rFonts w:cstheme="minorHAnsi"/>
          <w:sz w:val="24"/>
          <w:szCs w:val="24"/>
        </w:rPr>
        <w:tab/>
      </w:r>
    </w:p>
    <w:p w14:paraId="645C7BBF" w14:textId="77777777" w:rsidR="00B55118" w:rsidRPr="00F74656" w:rsidRDefault="00B55118" w:rsidP="00487AE2">
      <w:pPr>
        <w:autoSpaceDE w:val="0"/>
        <w:autoSpaceDN w:val="0"/>
        <w:adjustRightInd w:val="0"/>
        <w:spacing w:after="0" w:line="240" w:lineRule="auto"/>
        <w:jc w:val="both"/>
        <w:rPr>
          <w:rFonts w:cstheme="minorHAnsi"/>
          <w:sz w:val="24"/>
          <w:szCs w:val="24"/>
        </w:rPr>
      </w:pPr>
    </w:p>
    <w:p w14:paraId="4B043111"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Bana selam vermediğini gördüğümde incindim çünkü beni önemsemediğini düşündüm. </w:t>
      </w:r>
    </w:p>
    <w:p w14:paraId="7ADB3B7A" w14:textId="77777777" w:rsidR="00B55118" w:rsidRPr="00F74656" w:rsidRDefault="00B55118" w:rsidP="00487AE2">
      <w:pPr>
        <w:autoSpaceDE w:val="0"/>
        <w:autoSpaceDN w:val="0"/>
        <w:adjustRightInd w:val="0"/>
        <w:spacing w:after="0" w:line="240" w:lineRule="auto"/>
        <w:jc w:val="both"/>
        <w:rPr>
          <w:rFonts w:cstheme="minorHAnsi"/>
          <w:sz w:val="24"/>
          <w:szCs w:val="24"/>
        </w:rPr>
      </w:pPr>
    </w:p>
    <w:p w14:paraId="4785C383"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Benim ne giyeceğime müdahale ettiğinde öfkeleniyorum çünkü benim isteklerimi ve fikirlerimi dikkate almadığını düşünüyorum. </w:t>
      </w:r>
    </w:p>
    <w:p w14:paraId="71AA4CBB" w14:textId="77777777" w:rsidR="00B55118" w:rsidRPr="00F74656" w:rsidRDefault="00B55118" w:rsidP="00487AE2">
      <w:pPr>
        <w:autoSpaceDE w:val="0"/>
        <w:autoSpaceDN w:val="0"/>
        <w:adjustRightInd w:val="0"/>
        <w:spacing w:after="0" w:line="240" w:lineRule="auto"/>
        <w:jc w:val="both"/>
        <w:rPr>
          <w:rFonts w:cstheme="minorHAnsi"/>
          <w:sz w:val="24"/>
          <w:szCs w:val="24"/>
        </w:rPr>
      </w:pPr>
    </w:p>
    <w:p w14:paraId="2D4EA177" w14:textId="77777777" w:rsidR="00B55118" w:rsidRPr="00F74656" w:rsidRDefault="00B55118" w:rsidP="00487AE2">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Mesajıma cevap yazmadığını gördüğümde üzülüyorum çünkü bana değer vermediğini düşünüyorum. </w:t>
      </w:r>
    </w:p>
    <w:p w14:paraId="2C5AAD91" w14:textId="77777777" w:rsidR="00B55118" w:rsidRPr="00F74656" w:rsidRDefault="00B55118" w:rsidP="0030625C">
      <w:pPr>
        <w:autoSpaceDE w:val="0"/>
        <w:autoSpaceDN w:val="0"/>
        <w:adjustRightInd w:val="0"/>
        <w:spacing w:after="0" w:line="240" w:lineRule="auto"/>
        <w:ind w:left="360"/>
        <w:jc w:val="both"/>
        <w:rPr>
          <w:rFonts w:cstheme="minorHAnsi"/>
          <w:sz w:val="24"/>
          <w:szCs w:val="24"/>
        </w:rPr>
      </w:pPr>
    </w:p>
    <w:p w14:paraId="119F360B" w14:textId="5D3206C2" w:rsidR="00E22A80" w:rsidRPr="00F74656" w:rsidRDefault="00E22A80" w:rsidP="0030625C">
      <w:pPr>
        <w:pStyle w:val="ListeParagraf"/>
        <w:numPr>
          <w:ilvl w:val="0"/>
          <w:numId w:val="8"/>
        </w:numPr>
        <w:autoSpaceDE w:val="0"/>
        <w:autoSpaceDN w:val="0"/>
        <w:adjustRightInd w:val="0"/>
        <w:spacing w:after="0" w:line="240" w:lineRule="auto"/>
        <w:jc w:val="both"/>
        <w:rPr>
          <w:rFonts w:cstheme="minorHAnsi"/>
          <w:sz w:val="24"/>
          <w:szCs w:val="24"/>
        </w:rPr>
      </w:pPr>
      <w:r w:rsidRPr="00F74656">
        <w:rPr>
          <w:rFonts w:cstheme="minorHAnsi"/>
          <w:sz w:val="24"/>
          <w:szCs w:val="24"/>
        </w:rPr>
        <w:t>TAM VE TEK MESAJ YOLLAMAK</w:t>
      </w:r>
      <w:r w:rsidR="009C206F" w:rsidRPr="00F74656">
        <w:rPr>
          <w:rFonts w:cstheme="minorHAnsi"/>
          <w:sz w:val="24"/>
          <w:szCs w:val="24"/>
        </w:rPr>
        <w:t xml:space="preserve">: Duygu ve düşüncelerinizi Ben Dili ile ifade etmenin yanısıra isteklerinizi de çekinmeden açıklayın. Böylece duygularınızın, düşüncelerinizin ve isteklerinizin tam olarak anlaşılmasını sağlarsınız. </w:t>
      </w:r>
    </w:p>
    <w:p w14:paraId="7E5D527A" w14:textId="77777777" w:rsidR="009C206F" w:rsidRPr="00F74656" w:rsidRDefault="009C206F" w:rsidP="0030625C">
      <w:pPr>
        <w:pStyle w:val="ListeParagraf"/>
        <w:autoSpaceDE w:val="0"/>
        <w:autoSpaceDN w:val="0"/>
        <w:adjustRightInd w:val="0"/>
        <w:spacing w:after="0" w:line="240" w:lineRule="auto"/>
        <w:jc w:val="both"/>
        <w:rPr>
          <w:rFonts w:cstheme="minorHAnsi"/>
          <w:sz w:val="24"/>
          <w:szCs w:val="24"/>
        </w:rPr>
      </w:pPr>
    </w:p>
    <w:p w14:paraId="27126502" w14:textId="77777777" w:rsidR="009C206F" w:rsidRPr="00F74656" w:rsidRDefault="009C206F" w:rsidP="0030625C">
      <w:pPr>
        <w:pStyle w:val="ListeParagraf"/>
        <w:numPr>
          <w:ilvl w:val="0"/>
          <w:numId w:val="8"/>
        </w:num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EMPATİK GÜVENGENLİK GÖSTERİN: Kendinizi baskı altında hissetmeden ve karşı tarafı baskı altına almadan duygularınızı, düşüncelerinizi ve isteklerinizi ifade edin. Haklarınızı koruyun. Bunu yaparken karşınızdaki kişiye karşı duyarlı olun. Karşınızdaki kişiyi anlamaya çalışın. Ancak kendi haklarınızı da koruyun ve çekingen olmayın. </w:t>
      </w:r>
    </w:p>
    <w:p w14:paraId="7C9E893A" w14:textId="77777777" w:rsidR="009C206F" w:rsidRPr="00F74656" w:rsidRDefault="009C206F" w:rsidP="0030625C">
      <w:pPr>
        <w:autoSpaceDE w:val="0"/>
        <w:autoSpaceDN w:val="0"/>
        <w:adjustRightInd w:val="0"/>
        <w:spacing w:after="0" w:line="240" w:lineRule="auto"/>
        <w:jc w:val="both"/>
        <w:rPr>
          <w:rFonts w:cstheme="minorHAnsi"/>
          <w:sz w:val="24"/>
          <w:szCs w:val="24"/>
        </w:rPr>
      </w:pPr>
    </w:p>
    <w:p w14:paraId="3C2E25D6" w14:textId="27C82782" w:rsidR="00E22A80" w:rsidRPr="00F74656" w:rsidRDefault="009C206F" w:rsidP="0030625C">
      <w:pPr>
        <w:pStyle w:val="ListeParagraf"/>
        <w:numPr>
          <w:ilvl w:val="0"/>
          <w:numId w:val="8"/>
        </w:numPr>
        <w:autoSpaceDE w:val="0"/>
        <w:autoSpaceDN w:val="0"/>
        <w:adjustRightInd w:val="0"/>
        <w:spacing w:after="0" w:line="240" w:lineRule="auto"/>
        <w:jc w:val="both"/>
        <w:rPr>
          <w:rFonts w:cstheme="minorHAnsi"/>
          <w:sz w:val="24"/>
          <w:szCs w:val="24"/>
        </w:rPr>
      </w:pPr>
      <w:r w:rsidRPr="00F74656">
        <w:rPr>
          <w:rFonts w:cstheme="minorHAnsi"/>
          <w:sz w:val="24"/>
          <w:szCs w:val="24"/>
        </w:rPr>
        <w:t>SAYGI TEMELİNDE SAYDAM OLUN: Güvengen olun ve d</w:t>
      </w:r>
      <w:r w:rsidR="00817E23" w:rsidRPr="00F74656">
        <w:rPr>
          <w:rFonts w:cstheme="minorHAnsi"/>
          <w:sz w:val="24"/>
          <w:szCs w:val="24"/>
        </w:rPr>
        <w:t xml:space="preserve">uygu, düşünce ve isteklerinizi dürüst ve içten bir şekilde aktarın, maske takmayın, farklı biri gibi davranmaya çalışmayın. Ancak toplum kurallarını ve karşınızdaki kişiye saygı göstermeniz gerektiğini de unutmayın. </w:t>
      </w:r>
    </w:p>
    <w:p w14:paraId="44A06AF0" w14:textId="77777777" w:rsidR="00817E23" w:rsidRPr="00F74656" w:rsidRDefault="00817E23" w:rsidP="0030625C">
      <w:pPr>
        <w:autoSpaceDE w:val="0"/>
        <w:autoSpaceDN w:val="0"/>
        <w:adjustRightInd w:val="0"/>
        <w:spacing w:after="0" w:line="240" w:lineRule="auto"/>
        <w:jc w:val="both"/>
        <w:rPr>
          <w:rFonts w:cstheme="minorHAnsi"/>
          <w:sz w:val="24"/>
          <w:szCs w:val="24"/>
        </w:rPr>
      </w:pPr>
    </w:p>
    <w:p w14:paraId="52412228" w14:textId="14DB717D" w:rsidR="00817E23" w:rsidRPr="00F74656" w:rsidRDefault="00817E23" w:rsidP="0030625C">
      <w:pPr>
        <w:pStyle w:val="ListeParagraf"/>
        <w:numPr>
          <w:ilvl w:val="0"/>
          <w:numId w:val="8"/>
        </w:numPr>
        <w:autoSpaceDE w:val="0"/>
        <w:autoSpaceDN w:val="0"/>
        <w:adjustRightInd w:val="0"/>
        <w:spacing w:after="0" w:line="240" w:lineRule="auto"/>
        <w:jc w:val="both"/>
        <w:rPr>
          <w:rFonts w:cstheme="minorHAnsi"/>
          <w:sz w:val="24"/>
          <w:szCs w:val="24"/>
        </w:rPr>
      </w:pPr>
      <w:r w:rsidRPr="00F74656">
        <w:rPr>
          <w:rFonts w:cstheme="minorHAnsi"/>
          <w:sz w:val="24"/>
          <w:szCs w:val="24"/>
        </w:rPr>
        <w:lastRenderedPageBreak/>
        <w:t xml:space="preserve">SÖZEL OLMAYAN DAVRANIŞLARINIZ SÖZEL DAVRANIŞLARINIZ İLE UYUMLU OLSUN: Yüz ifadeniz, vücudunuzun duruşu, ses tonunuz, giyiminiz, beden temizliğinize dikkat edin. Bunları etkili kullanmaya çalışın. Omuzlarınız ve vücut duruşunuz dik olsun. Yüz ifadeniz donuk değil canlı olsun. Gülümseyin, kaşlarınızı çatın, üzüntülü durun. Yüzünüzde hareket olsun. Yıkanmış ve ütülenmiş giysiler giyin. Her gün farklı giysi giymenize gerek yok. Beden temizliğinize dikkat edin. Dişlerinizi fırçalayın ve temiz kokun. </w:t>
      </w:r>
    </w:p>
    <w:p w14:paraId="365D19DE" w14:textId="77777777" w:rsidR="008F51EC" w:rsidRPr="00F74656" w:rsidRDefault="008F51EC" w:rsidP="0030625C">
      <w:pPr>
        <w:autoSpaceDE w:val="0"/>
        <w:autoSpaceDN w:val="0"/>
        <w:adjustRightInd w:val="0"/>
        <w:spacing w:after="0" w:line="240" w:lineRule="auto"/>
        <w:jc w:val="both"/>
        <w:rPr>
          <w:rFonts w:cstheme="minorHAnsi"/>
          <w:sz w:val="24"/>
          <w:szCs w:val="24"/>
        </w:rPr>
      </w:pPr>
    </w:p>
    <w:p w14:paraId="1DBB529D" w14:textId="283FFB75" w:rsidR="008F51EC" w:rsidRPr="00F74656" w:rsidRDefault="008F51EC"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Yüzünüz</w:t>
      </w:r>
      <w:r w:rsidR="00BA6337" w:rsidRPr="00F74656">
        <w:rPr>
          <w:rFonts w:cstheme="minorHAnsi"/>
          <w:sz w:val="24"/>
          <w:szCs w:val="24"/>
        </w:rPr>
        <w:t>de</w:t>
      </w:r>
      <w:r w:rsidRPr="00F74656">
        <w:rPr>
          <w:rFonts w:cstheme="minorHAnsi"/>
          <w:sz w:val="24"/>
          <w:szCs w:val="24"/>
        </w:rPr>
        <w:t xml:space="preserve"> mutsuz bir ifade </w:t>
      </w:r>
      <w:r w:rsidR="00BA6337" w:rsidRPr="00F74656">
        <w:rPr>
          <w:rFonts w:cstheme="minorHAnsi"/>
          <w:sz w:val="24"/>
          <w:szCs w:val="24"/>
        </w:rPr>
        <w:t>varken</w:t>
      </w:r>
      <w:r w:rsidRPr="00F74656">
        <w:rPr>
          <w:rFonts w:cstheme="minorHAnsi"/>
          <w:sz w:val="24"/>
          <w:szCs w:val="24"/>
        </w:rPr>
        <w:t xml:space="preserve"> ‘iyiyim her şey yolunda’ dediniz mi? </w:t>
      </w:r>
      <w:r w:rsidR="00BA6337" w:rsidRPr="00F74656">
        <w:rPr>
          <w:rFonts w:cstheme="minorHAnsi"/>
          <w:sz w:val="24"/>
          <w:szCs w:val="24"/>
        </w:rPr>
        <w:t>Bunun yerine neler yapabiliriz? Neler diyebiliriz?</w:t>
      </w:r>
    </w:p>
    <w:p w14:paraId="36099258" w14:textId="77777777" w:rsidR="00BA6337" w:rsidRPr="00F74656" w:rsidRDefault="00BA6337" w:rsidP="0030625C">
      <w:pPr>
        <w:autoSpaceDE w:val="0"/>
        <w:autoSpaceDN w:val="0"/>
        <w:adjustRightInd w:val="0"/>
        <w:spacing w:after="0" w:line="240" w:lineRule="auto"/>
        <w:jc w:val="both"/>
        <w:rPr>
          <w:rFonts w:cstheme="minorHAnsi"/>
          <w:sz w:val="24"/>
          <w:szCs w:val="24"/>
        </w:rPr>
      </w:pPr>
    </w:p>
    <w:p w14:paraId="399E87E7" w14:textId="3AE60C5C" w:rsidR="00BA6337" w:rsidRPr="00F74656" w:rsidRDefault="00BA6337"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‘Keyfim yok, sorduğun için sağol’ </w:t>
      </w:r>
    </w:p>
    <w:p w14:paraId="193C5719" w14:textId="254D88BE" w:rsidR="00BA6337" w:rsidRPr="00F74656" w:rsidRDefault="00BA6337"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‘Benimle ilgilenmen mutlu etti ama şu an yaşadığım sorunu anlatmak istemiyorum’</w:t>
      </w:r>
    </w:p>
    <w:p w14:paraId="2A839C5E" w14:textId="77777777" w:rsidR="00BA6337" w:rsidRPr="00F74656" w:rsidRDefault="00BA6337" w:rsidP="0030625C">
      <w:pPr>
        <w:autoSpaceDE w:val="0"/>
        <w:autoSpaceDN w:val="0"/>
        <w:adjustRightInd w:val="0"/>
        <w:spacing w:after="0" w:line="240" w:lineRule="auto"/>
        <w:jc w:val="both"/>
        <w:rPr>
          <w:rFonts w:cstheme="minorHAnsi"/>
          <w:sz w:val="24"/>
          <w:szCs w:val="24"/>
        </w:rPr>
      </w:pPr>
    </w:p>
    <w:p w14:paraId="16129698" w14:textId="2475F2F3" w:rsidR="00BA6337" w:rsidRPr="00F74656" w:rsidRDefault="00176EF3" w:rsidP="0030625C">
      <w:pPr>
        <w:pStyle w:val="ListeParagraf"/>
        <w:numPr>
          <w:ilvl w:val="0"/>
          <w:numId w:val="7"/>
        </w:num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Bugün neler gördük özetleyelim. </w:t>
      </w:r>
      <w:r w:rsidR="009B5074" w:rsidRPr="00F74656">
        <w:rPr>
          <w:rFonts w:cstheme="minorHAnsi"/>
          <w:sz w:val="24"/>
          <w:szCs w:val="24"/>
        </w:rPr>
        <w:t xml:space="preserve">Kişilerarası iletişim nedir? Kişilerarası iletişimde becerikli olmak ne demektir? Kişilerarası iletişim türleri nelerdir? Sözlü iletişim hangi becerileri kapsamaktadır? Sözsüz iletişim hangi öğelerden oluşmaktadır? </w:t>
      </w:r>
      <w:r w:rsidR="006934A2" w:rsidRPr="00F74656">
        <w:rPr>
          <w:rFonts w:cstheme="minorHAnsi"/>
          <w:sz w:val="24"/>
          <w:szCs w:val="24"/>
        </w:rPr>
        <w:t xml:space="preserve">İyi ve etkili bir iletişim kurmak için neler gerekiyor? Bu soruların cevaplarını konuştuk. Tüm bu beceriler sizlerde de mevcut. Ancak bazılarının geliştirilmesi gerekiyor olabilir. Bu hafta kendinizi gözlemlemenizi ve insanlarla konuştuğunuz zamanları bu becerilerinizi geliştirme fırsatı olarak görmenizi istiyorum. Gelecek hafta kendimizi, karşımızdaki kişiyi ve aramızdaki ilişkiyi daha derinlemesine inceliyor olacağız.   </w:t>
      </w:r>
    </w:p>
    <w:p w14:paraId="5BF60FB2" w14:textId="77777777" w:rsidR="006934A2" w:rsidRPr="00F74656" w:rsidRDefault="006934A2" w:rsidP="0030625C">
      <w:pPr>
        <w:autoSpaceDE w:val="0"/>
        <w:autoSpaceDN w:val="0"/>
        <w:adjustRightInd w:val="0"/>
        <w:spacing w:after="0" w:line="240" w:lineRule="auto"/>
        <w:jc w:val="both"/>
        <w:rPr>
          <w:rFonts w:cstheme="minorHAnsi"/>
          <w:sz w:val="24"/>
          <w:szCs w:val="24"/>
        </w:rPr>
      </w:pPr>
    </w:p>
    <w:p w14:paraId="57032A77" w14:textId="775A4370" w:rsidR="006934A2" w:rsidRPr="00F74656" w:rsidRDefault="00C40CF6" w:rsidP="00C40CF6">
      <w:pPr>
        <w:autoSpaceDE w:val="0"/>
        <w:autoSpaceDN w:val="0"/>
        <w:adjustRightInd w:val="0"/>
        <w:spacing w:after="0" w:line="240" w:lineRule="auto"/>
        <w:jc w:val="center"/>
        <w:rPr>
          <w:rFonts w:cstheme="minorHAnsi"/>
          <w:b/>
          <w:sz w:val="24"/>
          <w:szCs w:val="24"/>
        </w:rPr>
      </w:pPr>
      <w:r w:rsidRPr="00F74656">
        <w:rPr>
          <w:rFonts w:cstheme="minorHAnsi"/>
          <w:b/>
          <w:sz w:val="24"/>
          <w:szCs w:val="24"/>
        </w:rPr>
        <w:t>3. OTURUM: TRANSAKSİYONEL ANALİZE GİRİŞ</w:t>
      </w:r>
    </w:p>
    <w:p w14:paraId="7EDB024E" w14:textId="77777777" w:rsidR="008B073D" w:rsidRPr="00F74656" w:rsidRDefault="008B073D" w:rsidP="0030625C">
      <w:pPr>
        <w:autoSpaceDE w:val="0"/>
        <w:autoSpaceDN w:val="0"/>
        <w:adjustRightInd w:val="0"/>
        <w:spacing w:after="0" w:line="240" w:lineRule="auto"/>
        <w:jc w:val="both"/>
        <w:rPr>
          <w:rFonts w:cstheme="minorHAnsi"/>
          <w:sz w:val="24"/>
          <w:szCs w:val="24"/>
        </w:rPr>
      </w:pPr>
    </w:p>
    <w:p w14:paraId="32F46884" w14:textId="77777777" w:rsidR="008B073D" w:rsidRPr="00F74656" w:rsidRDefault="008B073D" w:rsidP="0030625C">
      <w:pPr>
        <w:pStyle w:val="p1"/>
        <w:jc w:val="both"/>
        <w:rPr>
          <w:rFonts w:asciiTheme="minorHAnsi" w:hAnsiTheme="minorHAnsi" w:cstheme="minorHAnsi"/>
          <w:b/>
          <w:sz w:val="24"/>
          <w:szCs w:val="24"/>
        </w:rPr>
      </w:pPr>
      <w:r w:rsidRPr="00F74656">
        <w:rPr>
          <w:rFonts w:asciiTheme="minorHAnsi" w:hAnsiTheme="minorHAnsi" w:cstheme="minorHAnsi"/>
          <w:b/>
          <w:sz w:val="24"/>
          <w:szCs w:val="24"/>
        </w:rPr>
        <w:t>Amaç:</w:t>
      </w:r>
    </w:p>
    <w:p w14:paraId="655A654B" w14:textId="77777777" w:rsidR="008B073D" w:rsidRPr="00F74656" w:rsidRDefault="008B073D" w:rsidP="0030625C">
      <w:pPr>
        <w:pStyle w:val="p1"/>
        <w:jc w:val="both"/>
        <w:rPr>
          <w:rFonts w:asciiTheme="minorHAnsi" w:hAnsiTheme="minorHAnsi" w:cstheme="minorHAnsi"/>
          <w:sz w:val="24"/>
          <w:szCs w:val="24"/>
        </w:rPr>
      </w:pPr>
    </w:p>
    <w:p w14:paraId="57ECEA2D" w14:textId="35BE8E52" w:rsidR="008B073D" w:rsidRPr="00F74656" w:rsidRDefault="00C40CF6" w:rsidP="00C40CF6">
      <w:pPr>
        <w:pStyle w:val="p1"/>
        <w:jc w:val="both"/>
        <w:rPr>
          <w:rFonts w:asciiTheme="minorHAnsi" w:hAnsiTheme="minorHAnsi" w:cstheme="minorHAnsi"/>
          <w:sz w:val="24"/>
          <w:szCs w:val="24"/>
        </w:rPr>
      </w:pPr>
      <w:r w:rsidRPr="00F74656">
        <w:rPr>
          <w:rFonts w:asciiTheme="minorHAnsi" w:hAnsiTheme="minorHAnsi" w:cstheme="minorHAnsi"/>
          <w:sz w:val="24"/>
          <w:szCs w:val="24"/>
        </w:rPr>
        <w:t>1.</w:t>
      </w:r>
      <w:r w:rsidR="00812672" w:rsidRPr="00F74656">
        <w:rPr>
          <w:rFonts w:asciiTheme="minorHAnsi" w:hAnsiTheme="minorHAnsi" w:cstheme="minorHAnsi"/>
          <w:sz w:val="24"/>
          <w:szCs w:val="24"/>
        </w:rPr>
        <w:t xml:space="preserve">Transaksiyonel Analiz </w:t>
      </w:r>
      <w:r w:rsidR="00583D6B" w:rsidRPr="00F74656">
        <w:rPr>
          <w:rFonts w:asciiTheme="minorHAnsi" w:hAnsiTheme="minorHAnsi" w:cstheme="minorHAnsi"/>
          <w:sz w:val="24"/>
          <w:szCs w:val="24"/>
        </w:rPr>
        <w:t xml:space="preserve">kuramı çerçevesinde </w:t>
      </w:r>
      <w:r w:rsidR="008B073D" w:rsidRPr="00F74656">
        <w:rPr>
          <w:rFonts w:asciiTheme="minorHAnsi" w:hAnsiTheme="minorHAnsi" w:cstheme="minorHAnsi"/>
          <w:sz w:val="24"/>
          <w:szCs w:val="24"/>
        </w:rPr>
        <w:t xml:space="preserve">geliştirilen temel kavramları öğrenmek. </w:t>
      </w:r>
    </w:p>
    <w:p w14:paraId="36E0AAD2" w14:textId="0F697BFB" w:rsidR="008B073D" w:rsidRPr="00F74656" w:rsidRDefault="00C40CF6" w:rsidP="00C40CF6">
      <w:pPr>
        <w:pStyle w:val="p1"/>
        <w:jc w:val="both"/>
        <w:rPr>
          <w:rFonts w:asciiTheme="minorHAnsi" w:hAnsiTheme="minorHAnsi" w:cstheme="minorHAnsi"/>
          <w:sz w:val="24"/>
          <w:szCs w:val="24"/>
        </w:rPr>
      </w:pPr>
      <w:r w:rsidRPr="00F74656">
        <w:rPr>
          <w:rFonts w:asciiTheme="minorHAnsi" w:hAnsiTheme="minorHAnsi" w:cstheme="minorHAnsi"/>
          <w:sz w:val="24"/>
          <w:szCs w:val="24"/>
        </w:rPr>
        <w:t xml:space="preserve">2. </w:t>
      </w:r>
      <w:r w:rsidR="008B073D" w:rsidRPr="00F74656">
        <w:rPr>
          <w:rFonts w:asciiTheme="minorHAnsi" w:hAnsiTheme="minorHAnsi" w:cstheme="minorHAnsi"/>
          <w:sz w:val="24"/>
          <w:szCs w:val="24"/>
        </w:rPr>
        <w:t xml:space="preserve">Temel kavramların yaşantısal karşılıklarına ilişkin farkındalık geliştirmek. </w:t>
      </w:r>
    </w:p>
    <w:p w14:paraId="64061866" w14:textId="7F3A245F" w:rsidR="008B073D" w:rsidRPr="00F74656" w:rsidRDefault="00C40CF6" w:rsidP="00C40CF6">
      <w:pPr>
        <w:pStyle w:val="p1"/>
        <w:jc w:val="both"/>
        <w:rPr>
          <w:rFonts w:asciiTheme="minorHAnsi" w:hAnsiTheme="minorHAnsi" w:cstheme="minorHAnsi"/>
          <w:sz w:val="24"/>
          <w:szCs w:val="24"/>
        </w:rPr>
      </w:pPr>
      <w:r w:rsidRPr="00F74656">
        <w:rPr>
          <w:rFonts w:asciiTheme="minorHAnsi" w:hAnsiTheme="minorHAnsi" w:cstheme="minorHAnsi"/>
          <w:sz w:val="24"/>
          <w:szCs w:val="24"/>
        </w:rPr>
        <w:t xml:space="preserve">3. </w:t>
      </w:r>
      <w:r w:rsidR="00583D6B" w:rsidRPr="00F74656">
        <w:rPr>
          <w:rFonts w:asciiTheme="minorHAnsi" w:hAnsiTheme="minorHAnsi" w:cstheme="minorHAnsi"/>
          <w:sz w:val="24"/>
          <w:szCs w:val="24"/>
        </w:rPr>
        <w:t>Egodurumları</w:t>
      </w:r>
      <w:r w:rsidR="008B073D" w:rsidRPr="00F74656">
        <w:rPr>
          <w:rFonts w:asciiTheme="minorHAnsi" w:hAnsiTheme="minorHAnsi" w:cstheme="minorHAnsi"/>
          <w:sz w:val="24"/>
          <w:szCs w:val="24"/>
        </w:rPr>
        <w:t xml:space="preserve"> hakkında bilgi sahibi olmak. </w:t>
      </w:r>
    </w:p>
    <w:p w14:paraId="58E2E04A" w14:textId="6AE533F1" w:rsidR="008B073D" w:rsidRPr="00F74656" w:rsidRDefault="00C40CF6" w:rsidP="00C40CF6">
      <w:pPr>
        <w:pStyle w:val="p1"/>
        <w:jc w:val="both"/>
        <w:rPr>
          <w:rFonts w:asciiTheme="minorHAnsi" w:hAnsiTheme="minorHAnsi" w:cstheme="minorHAnsi"/>
          <w:sz w:val="24"/>
          <w:szCs w:val="24"/>
        </w:rPr>
      </w:pPr>
      <w:r w:rsidRPr="00F74656">
        <w:rPr>
          <w:rFonts w:asciiTheme="minorHAnsi" w:hAnsiTheme="minorHAnsi" w:cstheme="minorHAnsi"/>
          <w:sz w:val="24"/>
          <w:szCs w:val="24"/>
        </w:rPr>
        <w:t xml:space="preserve">4. </w:t>
      </w:r>
      <w:r w:rsidR="00583D6B" w:rsidRPr="00F74656">
        <w:rPr>
          <w:rFonts w:asciiTheme="minorHAnsi" w:hAnsiTheme="minorHAnsi" w:cstheme="minorHAnsi"/>
          <w:sz w:val="24"/>
          <w:szCs w:val="24"/>
        </w:rPr>
        <w:t xml:space="preserve">Egodurumlarının </w:t>
      </w:r>
      <w:r w:rsidR="008B073D" w:rsidRPr="00F74656">
        <w:rPr>
          <w:rFonts w:asciiTheme="minorHAnsi" w:hAnsiTheme="minorHAnsi" w:cstheme="minorHAnsi"/>
          <w:sz w:val="24"/>
          <w:szCs w:val="24"/>
        </w:rPr>
        <w:t>günlük yaşamdaki kullanımlarına ilişkin farkındalık geliştirmek.</w:t>
      </w:r>
    </w:p>
    <w:p w14:paraId="693643CD" w14:textId="77777777" w:rsidR="008B073D" w:rsidRPr="00F74656" w:rsidRDefault="008B073D" w:rsidP="0030625C">
      <w:pPr>
        <w:autoSpaceDE w:val="0"/>
        <w:autoSpaceDN w:val="0"/>
        <w:adjustRightInd w:val="0"/>
        <w:spacing w:after="0" w:line="240" w:lineRule="auto"/>
        <w:jc w:val="both"/>
        <w:rPr>
          <w:rFonts w:cstheme="minorHAnsi"/>
          <w:sz w:val="24"/>
          <w:szCs w:val="24"/>
        </w:rPr>
      </w:pPr>
    </w:p>
    <w:p w14:paraId="61D3F8AC" w14:textId="77777777" w:rsidR="008B073D" w:rsidRPr="00F74656" w:rsidRDefault="008B073D" w:rsidP="0030625C">
      <w:pPr>
        <w:autoSpaceDE w:val="0"/>
        <w:autoSpaceDN w:val="0"/>
        <w:adjustRightInd w:val="0"/>
        <w:spacing w:after="0" w:line="240" w:lineRule="auto"/>
        <w:jc w:val="both"/>
        <w:rPr>
          <w:rFonts w:cstheme="minorHAnsi"/>
          <w:b/>
          <w:sz w:val="24"/>
          <w:szCs w:val="24"/>
        </w:rPr>
      </w:pPr>
      <w:r w:rsidRPr="00F74656">
        <w:rPr>
          <w:rFonts w:cstheme="minorHAnsi"/>
          <w:b/>
          <w:sz w:val="24"/>
          <w:szCs w:val="24"/>
        </w:rPr>
        <w:t>Materyaller:</w:t>
      </w:r>
    </w:p>
    <w:p w14:paraId="1BF7B93A" w14:textId="77777777" w:rsidR="008B073D" w:rsidRPr="00F74656" w:rsidRDefault="008B073D"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1. Yaka Kartları</w:t>
      </w:r>
    </w:p>
    <w:p w14:paraId="09899847" w14:textId="23FB77F8" w:rsidR="008B073D" w:rsidRPr="00F74656" w:rsidRDefault="008B073D"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2. </w:t>
      </w:r>
      <w:r w:rsidR="00583D6B" w:rsidRPr="00F74656">
        <w:rPr>
          <w:rFonts w:cstheme="minorHAnsi"/>
          <w:sz w:val="24"/>
          <w:szCs w:val="24"/>
        </w:rPr>
        <w:t>Karikatürler</w:t>
      </w:r>
    </w:p>
    <w:p w14:paraId="053E95FA" w14:textId="4D0C5290" w:rsidR="000A3CA3" w:rsidRPr="00F74656" w:rsidRDefault="008B073D"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3. </w:t>
      </w:r>
      <w:r w:rsidR="00583D6B" w:rsidRPr="00F74656">
        <w:rPr>
          <w:rFonts w:cstheme="minorHAnsi"/>
          <w:sz w:val="24"/>
          <w:szCs w:val="24"/>
        </w:rPr>
        <w:t>Üçüncü</w:t>
      </w:r>
      <w:r w:rsidRPr="00F74656">
        <w:rPr>
          <w:rFonts w:cstheme="minorHAnsi"/>
          <w:sz w:val="24"/>
          <w:szCs w:val="24"/>
        </w:rPr>
        <w:t xml:space="preserve"> oturum powerpoint sunumu</w:t>
      </w:r>
    </w:p>
    <w:p w14:paraId="62016FA7" w14:textId="6CC847BC" w:rsidR="008B073D" w:rsidRPr="00F74656" w:rsidRDefault="008B073D"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4. </w:t>
      </w:r>
      <w:r w:rsidR="00583D6B" w:rsidRPr="00F74656">
        <w:rPr>
          <w:rFonts w:cstheme="minorHAnsi"/>
          <w:sz w:val="24"/>
          <w:szCs w:val="24"/>
        </w:rPr>
        <w:t xml:space="preserve">Öykü </w:t>
      </w:r>
      <w:r w:rsidR="000A3CA3" w:rsidRPr="00F74656">
        <w:rPr>
          <w:rFonts w:cstheme="minorHAnsi"/>
          <w:sz w:val="24"/>
          <w:szCs w:val="24"/>
        </w:rPr>
        <w:t xml:space="preserve">ve diyalog </w:t>
      </w:r>
      <w:r w:rsidR="00583D6B" w:rsidRPr="00F74656">
        <w:rPr>
          <w:rFonts w:cstheme="minorHAnsi"/>
          <w:sz w:val="24"/>
          <w:szCs w:val="24"/>
        </w:rPr>
        <w:t>kartları</w:t>
      </w:r>
    </w:p>
    <w:p w14:paraId="6C2547E3" w14:textId="49B07D59" w:rsidR="008B073D" w:rsidRPr="00F74656" w:rsidRDefault="008B073D"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 xml:space="preserve">5. </w:t>
      </w:r>
      <w:r w:rsidR="00583D6B" w:rsidRPr="00F74656">
        <w:rPr>
          <w:rFonts w:cstheme="minorHAnsi"/>
          <w:sz w:val="24"/>
          <w:szCs w:val="24"/>
        </w:rPr>
        <w:t>Egodurumları bilgilendirme kağıdı</w:t>
      </w:r>
    </w:p>
    <w:p w14:paraId="216F3BFE" w14:textId="77777777" w:rsidR="00C40CF6" w:rsidRPr="00F74656" w:rsidRDefault="00C40CF6" w:rsidP="0030625C">
      <w:pPr>
        <w:autoSpaceDE w:val="0"/>
        <w:autoSpaceDN w:val="0"/>
        <w:adjustRightInd w:val="0"/>
        <w:spacing w:after="0" w:line="240" w:lineRule="auto"/>
        <w:jc w:val="both"/>
        <w:rPr>
          <w:rFonts w:cstheme="minorHAnsi"/>
          <w:sz w:val="24"/>
          <w:szCs w:val="24"/>
        </w:rPr>
      </w:pPr>
    </w:p>
    <w:p w14:paraId="54DAFFEF" w14:textId="435D54B1" w:rsidR="002E6E0E" w:rsidRPr="00F74656" w:rsidRDefault="00207DFC" w:rsidP="0030625C">
      <w:pPr>
        <w:autoSpaceDE w:val="0"/>
        <w:autoSpaceDN w:val="0"/>
        <w:adjustRightInd w:val="0"/>
        <w:spacing w:after="0" w:line="240" w:lineRule="auto"/>
        <w:jc w:val="both"/>
        <w:rPr>
          <w:rFonts w:cstheme="minorHAnsi"/>
          <w:b/>
          <w:sz w:val="24"/>
          <w:szCs w:val="24"/>
        </w:rPr>
      </w:pPr>
      <w:r w:rsidRPr="00F74656">
        <w:rPr>
          <w:rFonts w:cstheme="minorHAnsi"/>
          <w:b/>
          <w:sz w:val="24"/>
          <w:szCs w:val="24"/>
        </w:rPr>
        <w:t xml:space="preserve">Süreç </w:t>
      </w:r>
      <w:r w:rsidRPr="008A4239">
        <w:rPr>
          <w:rFonts w:cstheme="minorHAnsi"/>
          <w:sz w:val="24"/>
          <w:szCs w:val="24"/>
        </w:rPr>
        <w:t>(60dk):</w:t>
      </w:r>
    </w:p>
    <w:p w14:paraId="56537C75" w14:textId="3018E723" w:rsidR="00207DFC" w:rsidRPr="00F74656" w:rsidRDefault="00207DFC" w:rsidP="0030625C">
      <w:pPr>
        <w:spacing w:after="0" w:line="240" w:lineRule="auto"/>
        <w:jc w:val="both"/>
        <w:rPr>
          <w:rFonts w:cstheme="minorHAnsi"/>
          <w:b/>
          <w:sz w:val="24"/>
          <w:szCs w:val="24"/>
          <w:lang w:eastAsia="tr-TR"/>
        </w:rPr>
      </w:pPr>
      <w:r w:rsidRPr="00F74656">
        <w:rPr>
          <w:rFonts w:cstheme="minorHAnsi"/>
          <w:b/>
          <w:sz w:val="24"/>
          <w:szCs w:val="24"/>
          <w:lang w:eastAsia="tr-TR"/>
        </w:rPr>
        <w:t xml:space="preserve">1. Katılımcılar karşılanır ve sonrasında </w:t>
      </w:r>
      <w:r w:rsidR="00E77367" w:rsidRPr="00F74656">
        <w:rPr>
          <w:rFonts w:cstheme="minorHAnsi"/>
          <w:b/>
          <w:sz w:val="24"/>
          <w:szCs w:val="24"/>
          <w:lang w:eastAsia="tr-TR"/>
        </w:rPr>
        <w:t>ikinci</w:t>
      </w:r>
      <w:r w:rsidRPr="00F74656">
        <w:rPr>
          <w:rFonts w:cstheme="minorHAnsi"/>
          <w:b/>
          <w:sz w:val="24"/>
          <w:szCs w:val="24"/>
          <w:lang w:eastAsia="tr-TR"/>
        </w:rPr>
        <w:t xml:space="preserve"> oturumda yapılanlar özetlenir.</w:t>
      </w:r>
    </w:p>
    <w:p w14:paraId="274442CD" w14:textId="6D36E364" w:rsidR="007F63B5" w:rsidRPr="00F74656" w:rsidRDefault="00207DFC" w:rsidP="0030625C">
      <w:pPr>
        <w:spacing w:after="0" w:line="240" w:lineRule="auto"/>
        <w:jc w:val="both"/>
        <w:rPr>
          <w:rFonts w:cstheme="minorHAnsi"/>
          <w:sz w:val="24"/>
          <w:szCs w:val="24"/>
          <w:lang w:eastAsia="tr-TR"/>
        </w:rPr>
      </w:pPr>
      <w:r w:rsidRPr="00F74656">
        <w:rPr>
          <w:rFonts w:cstheme="minorHAnsi"/>
          <w:b/>
          <w:sz w:val="24"/>
          <w:szCs w:val="24"/>
          <w:lang w:eastAsia="tr-TR"/>
        </w:rPr>
        <w:t xml:space="preserve">2. Katılımcılara </w:t>
      </w:r>
      <w:r w:rsidR="00E77367" w:rsidRPr="00F74656">
        <w:rPr>
          <w:rFonts w:cstheme="minorHAnsi"/>
          <w:b/>
          <w:sz w:val="24"/>
          <w:szCs w:val="24"/>
          <w:lang w:eastAsia="tr-TR"/>
        </w:rPr>
        <w:t>ikinci</w:t>
      </w:r>
      <w:r w:rsidRPr="00F74656">
        <w:rPr>
          <w:rFonts w:cstheme="minorHAnsi"/>
          <w:b/>
          <w:sz w:val="24"/>
          <w:szCs w:val="24"/>
          <w:lang w:eastAsia="tr-TR"/>
        </w:rPr>
        <w:t xml:space="preserve"> oturumun sonunda sorulan</w:t>
      </w:r>
      <w:r w:rsidR="00E77367" w:rsidRPr="00F74656">
        <w:rPr>
          <w:rFonts w:cstheme="minorHAnsi"/>
          <w:b/>
          <w:sz w:val="24"/>
          <w:szCs w:val="24"/>
          <w:lang w:eastAsia="tr-TR"/>
        </w:rPr>
        <w:t xml:space="preserve"> sorular hatırlatılır ve gö</w:t>
      </w:r>
      <w:r w:rsidRPr="00F74656">
        <w:rPr>
          <w:rFonts w:cstheme="minorHAnsi"/>
          <w:b/>
          <w:sz w:val="24"/>
          <w:szCs w:val="24"/>
          <w:lang w:eastAsia="tr-TR"/>
        </w:rPr>
        <w:t>nüllü katılımcılardan düşüncelerini paylaşmaları istenir.</w:t>
      </w:r>
      <w:r w:rsidRPr="00F74656">
        <w:rPr>
          <w:rFonts w:cstheme="minorHAnsi"/>
          <w:sz w:val="24"/>
          <w:szCs w:val="24"/>
          <w:lang w:eastAsia="tr-TR"/>
        </w:rPr>
        <w:t xml:space="preserve"> </w:t>
      </w:r>
      <w:r w:rsidR="007F63B5" w:rsidRPr="00F74656">
        <w:rPr>
          <w:rFonts w:cstheme="minorHAnsi"/>
          <w:sz w:val="24"/>
          <w:szCs w:val="24"/>
          <w:lang w:eastAsia="tr-TR"/>
        </w:rPr>
        <w:t>(6 dk)</w:t>
      </w:r>
    </w:p>
    <w:p w14:paraId="71E0ADA2" w14:textId="4A2BA16C" w:rsidR="007F63B5" w:rsidRPr="00F74656" w:rsidRDefault="007F63B5" w:rsidP="0030625C">
      <w:pPr>
        <w:spacing w:after="0" w:line="240" w:lineRule="auto"/>
        <w:jc w:val="both"/>
        <w:rPr>
          <w:rFonts w:cstheme="minorHAnsi"/>
          <w:sz w:val="24"/>
          <w:szCs w:val="24"/>
          <w:lang w:eastAsia="tr-TR"/>
        </w:rPr>
      </w:pPr>
      <w:r w:rsidRPr="00F74656">
        <w:rPr>
          <w:rFonts w:cstheme="minorHAnsi"/>
          <w:b/>
          <w:sz w:val="24"/>
          <w:szCs w:val="24"/>
          <w:lang w:eastAsia="tr-TR"/>
        </w:rPr>
        <w:t xml:space="preserve">3. </w:t>
      </w:r>
      <w:r w:rsidR="00207DFC" w:rsidRPr="00F74656">
        <w:rPr>
          <w:rFonts w:cstheme="minorHAnsi"/>
          <w:b/>
          <w:sz w:val="24"/>
          <w:szCs w:val="24"/>
          <w:lang w:eastAsia="tr-TR"/>
        </w:rPr>
        <w:t xml:space="preserve">Sonrasında ise </w:t>
      </w:r>
      <w:r w:rsidRPr="00F74656">
        <w:rPr>
          <w:rFonts w:cstheme="minorHAnsi"/>
          <w:b/>
          <w:sz w:val="24"/>
          <w:szCs w:val="24"/>
          <w:lang w:eastAsia="tr-TR"/>
        </w:rPr>
        <w:t>her bir egodurumu ile ilgili diyalog örneği verilir ve katılımcılardan hangi iletişim tarzının kullanıldığını tahmin etmeleri istenir.</w:t>
      </w:r>
      <w:r w:rsidRPr="00F74656">
        <w:rPr>
          <w:rFonts w:cstheme="minorHAnsi"/>
          <w:sz w:val="24"/>
          <w:szCs w:val="24"/>
          <w:lang w:eastAsia="tr-TR"/>
        </w:rPr>
        <w:t xml:space="preserve"> (Kampüs/Yurt/Aile/Kafe Örnekleri) (20 dk)</w:t>
      </w:r>
    </w:p>
    <w:p w14:paraId="6FB9D76C" w14:textId="1E2E0295" w:rsidR="00207DFC" w:rsidRPr="00F74656" w:rsidRDefault="007F63B5" w:rsidP="0030625C">
      <w:pPr>
        <w:autoSpaceDE w:val="0"/>
        <w:autoSpaceDN w:val="0"/>
        <w:adjustRightInd w:val="0"/>
        <w:spacing w:after="0" w:line="240" w:lineRule="auto"/>
        <w:jc w:val="both"/>
        <w:rPr>
          <w:rFonts w:cstheme="minorHAnsi"/>
          <w:sz w:val="24"/>
          <w:szCs w:val="24"/>
        </w:rPr>
      </w:pPr>
      <w:r w:rsidRPr="00F74656">
        <w:rPr>
          <w:rFonts w:cstheme="minorHAnsi"/>
          <w:b/>
          <w:sz w:val="24"/>
          <w:szCs w:val="24"/>
        </w:rPr>
        <w:t>4. TA Kuramına göre kişiliğin gelişimi ile ilgili bilgi verilir.</w:t>
      </w:r>
      <w:r w:rsidRPr="00F74656">
        <w:rPr>
          <w:rFonts w:cstheme="minorHAnsi"/>
          <w:sz w:val="24"/>
          <w:szCs w:val="24"/>
        </w:rPr>
        <w:t xml:space="preserve"> </w:t>
      </w:r>
      <w:r w:rsidR="001F50D8" w:rsidRPr="00F74656">
        <w:rPr>
          <w:rFonts w:cstheme="minorHAnsi"/>
          <w:sz w:val="24"/>
          <w:szCs w:val="24"/>
        </w:rPr>
        <w:t>(10 dk)</w:t>
      </w:r>
    </w:p>
    <w:p w14:paraId="5C8946CE" w14:textId="2ECBE620" w:rsidR="007F63B5" w:rsidRPr="00F74656" w:rsidRDefault="007F63B5" w:rsidP="0030625C">
      <w:pPr>
        <w:spacing w:line="240" w:lineRule="auto"/>
        <w:jc w:val="both"/>
        <w:rPr>
          <w:rFonts w:cstheme="minorHAnsi"/>
          <w:sz w:val="24"/>
          <w:szCs w:val="24"/>
          <w:lang w:eastAsia="tr-TR"/>
        </w:rPr>
      </w:pPr>
      <w:r w:rsidRPr="00F74656">
        <w:rPr>
          <w:rFonts w:cstheme="minorHAnsi"/>
          <w:sz w:val="24"/>
          <w:szCs w:val="24"/>
        </w:rPr>
        <w:lastRenderedPageBreak/>
        <w:t xml:space="preserve">"Evet görüyorsunuz ki, 21.yüzyılda etrafımız artık tamamen iletişim ağları ile çevrili durumda. </w:t>
      </w:r>
      <w:r w:rsidRPr="00F74656">
        <w:rPr>
          <w:rFonts w:cstheme="minorHAnsi"/>
          <w:sz w:val="24"/>
          <w:szCs w:val="24"/>
          <w:lang w:eastAsia="tr-TR"/>
        </w:rPr>
        <w:t xml:space="preserve">Farklı kişilerle, farklı mekanlarda ve farklı zamanlarda aynı etkileşimlerde bulunmuyoruz. </w:t>
      </w:r>
      <w:r w:rsidR="00A973B8" w:rsidRPr="00F74656">
        <w:rPr>
          <w:rFonts w:cstheme="minorHAnsi"/>
          <w:sz w:val="24"/>
          <w:szCs w:val="24"/>
          <w:lang w:eastAsia="tr-TR"/>
        </w:rPr>
        <w:t>Snapchatte</w:t>
      </w:r>
      <w:r w:rsidR="009E576F" w:rsidRPr="00F74656">
        <w:rPr>
          <w:rFonts w:cstheme="minorHAnsi"/>
          <w:sz w:val="24"/>
          <w:szCs w:val="24"/>
          <w:lang w:eastAsia="tr-TR"/>
        </w:rPr>
        <w:t xml:space="preserve"> takip ettiğiniz herkesle WhatsApp'tan konuşmuyorsunuz </w:t>
      </w:r>
      <w:r w:rsidRPr="00F74656">
        <w:rPr>
          <w:rFonts w:cstheme="minorHAnsi"/>
          <w:sz w:val="24"/>
          <w:szCs w:val="24"/>
          <w:lang w:eastAsia="tr-TR"/>
        </w:rPr>
        <w:t xml:space="preserve">öyle değil mi? Ya da Instagram'da paylaştığınız bir </w:t>
      </w:r>
      <w:r w:rsidR="009E576F" w:rsidRPr="00F74656">
        <w:rPr>
          <w:rFonts w:cstheme="minorHAnsi"/>
          <w:sz w:val="24"/>
          <w:szCs w:val="24"/>
          <w:lang w:eastAsia="tr-TR"/>
        </w:rPr>
        <w:t>story’yi</w:t>
      </w:r>
      <w:r w:rsidRPr="00F74656">
        <w:rPr>
          <w:rFonts w:cstheme="minorHAnsi"/>
          <w:sz w:val="24"/>
          <w:szCs w:val="24"/>
          <w:lang w:eastAsia="tr-TR"/>
        </w:rPr>
        <w:t xml:space="preserve">, </w:t>
      </w:r>
      <w:r w:rsidR="009E576F" w:rsidRPr="00F74656">
        <w:rPr>
          <w:rFonts w:cstheme="minorHAnsi"/>
          <w:sz w:val="24"/>
          <w:szCs w:val="24"/>
          <w:lang w:eastAsia="tr-TR"/>
        </w:rPr>
        <w:t xml:space="preserve">eski sevgilinizin görmesini istemiyorsunuz. </w:t>
      </w:r>
      <w:r w:rsidRPr="00F74656">
        <w:rPr>
          <w:rFonts w:cstheme="minorHAnsi"/>
          <w:sz w:val="24"/>
          <w:szCs w:val="24"/>
          <w:lang w:eastAsia="tr-TR"/>
        </w:rPr>
        <w:t>Yaşamınız giderek hızlanıyor. Çevreniz kalabalıklaşıyor. Etrafınızı saran etkileşim bulutunun içerisinden önemli olanları seçme</w:t>
      </w:r>
      <w:r w:rsidR="009E576F" w:rsidRPr="00F74656">
        <w:rPr>
          <w:rFonts w:cstheme="minorHAnsi"/>
          <w:sz w:val="24"/>
          <w:szCs w:val="24"/>
          <w:lang w:eastAsia="tr-TR"/>
        </w:rPr>
        <w:t xml:space="preserve">niz ve düzenlemeniz gerekiyor. </w:t>
      </w:r>
      <w:r w:rsidRPr="00F74656">
        <w:rPr>
          <w:rFonts w:cstheme="minorHAnsi"/>
          <w:sz w:val="24"/>
          <w:szCs w:val="24"/>
          <w:lang w:eastAsia="tr-TR"/>
        </w:rPr>
        <w:t>Üniversite hayatına yeni başlamış olan sizler, kişilerarası ilişkilerinizi düzenleme ihtiyacını kendinizde yavaş yavaş fark</w:t>
      </w:r>
      <w:r w:rsidR="009E576F" w:rsidRPr="00F74656">
        <w:rPr>
          <w:rFonts w:cstheme="minorHAnsi"/>
          <w:sz w:val="24"/>
          <w:szCs w:val="24"/>
          <w:lang w:eastAsia="tr-TR"/>
        </w:rPr>
        <w:t xml:space="preserve"> </w:t>
      </w:r>
      <w:r w:rsidRPr="00F74656">
        <w:rPr>
          <w:rFonts w:cstheme="minorHAnsi"/>
          <w:sz w:val="24"/>
          <w:szCs w:val="24"/>
          <w:lang w:eastAsia="tr-TR"/>
        </w:rPr>
        <w:t>ediyor olmalısınız. Çevrenizdeki bazı kişilerle derin, anlamlı ve doyurucu ilişkiler kurmak isterken bir yandan da zaman zaman anlaşılmadığınızı düşünüp kendinizi yalnız hissettiğiniz de oluyor diye düşünüyorum, yanılıyor muyum?</w:t>
      </w:r>
    </w:p>
    <w:p w14:paraId="196E28C7" w14:textId="5F481AA9" w:rsidR="007F63B5" w:rsidRPr="00F74656" w:rsidRDefault="007F63B5" w:rsidP="0030625C">
      <w:pPr>
        <w:spacing w:line="240" w:lineRule="auto"/>
        <w:jc w:val="both"/>
        <w:rPr>
          <w:rFonts w:cstheme="minorHAnsi"/>
          <w:sz w:val="24"/>
          <w:szCs w:val="24"/>
        </w:rPr>
      </w:pPr>
      <w:r w:rsidRPr="00F74656">
        <w:rPr>
          <w:rFonts w:cstheme="minorHAnsi"/>
          <w:sz w:val="24"/>
          <w:szCs w:val="24"/>
        </w:rPr>
        <w:t xml:space="preserve">Kişilerarası ilişkileri anlamak için pek çok görüş ortaya atılmış. Bu görüşlerden bir tanesi, insanların doğdukları andan itibaren başkaları ile etkileşimde bulunma zorunluluğu bulunduğunu öne sürer. Bunu, bir bebeğin anne-babasına muhtaç olması, uykusu geldiğinde ya da acıktığında bunları karşısındakine anlatmaya çalışması olarak düşünebilirsiniz. Hepimiz birilerine bir şeyler anlatmaya, birileri ile bağ kurmaya çalışıyoruz aslında. Belki de bağ kurmak en temeldeki ihtiyacımız. Çocukluk döneminde ise anne-babaya ek olarak, akrabalar, komşular, öğretmenler, arkadaşlar veya yazılı ve görsel medya kanalıyla çok daha çeşitli etkileşimlerin içinde buluyoruz kendimizi. Dışarıdan aldığımız temas iletileri artıyor ve çeşitleniyor. Bu bakış açısına göre, dışarıdan alınan temas iletilerine ek olarak, her birey mantıklı karar vermeyi sağlayan bir potansiyeli kendi içinde barındırmakta. Benliğimizin gelişimi, dışarıdan aldığımız temas iletilerinin ve karar vermemize/seçim yapmamıza olanak sağlayan bu potansiyelimizin oluşturduğu parçalar sayesinde gerçekleşiyor. </w:t>
      </w:r>
    </w:p>
    <w:p w14:paraId="06DC86FB" w14:textId="067E2935" w:rsidR="007F63B5" w:rsidRPr="00F74656" w:rsidRDefault="007F63B5" w:rsidP="0030625C">
      <w:pPr>
        <w:autoSpaceDE w:val="0"/>
        <w:autoSpaceDN w:val="0"/>
        <w:adjustRightInd w:val="0"/>
        <w:spacing w:after="0" w:line="240" w:lineRule="auto"/>
        <w:jc w:val="both"/>
        <w:rPr>
          <w:rFonts w:cstheme="minorHAnsi"/>
          <w:sz w:val="24"/>
          <w:szCs w:val="24"/>
        </w:rPr>
      </w:pPr>
      <w:r w:rsidRPr="00F74656">
        <w:rPr>
          <w:rFonts w:cstheme="minorHAnsi"/>
          <w:sz w:val="24"/>
          <w:szCs w:val="24"/>
        </w:rPr>
        <w:t>Biraz önce konuştuğumuz iletişim tarzlarını hatırlayalım: eleştirel, koruyucu, mantıklı, asi, içinden geldiği gibi ve uyumlu. Bütün bu tarzları kullanma potansiyeli hepimizin içinde</w:t>
      </w:r>
      <w:r w:rsidR="000D71BD" w:rsidRPr="00F74656">
        <w:rPr>
          <w:rFonts w:cstheme="minorHAnsi"/>
          <w:sz w:val="24"/>
          <w:szCs w:val="24"/>
        </w:rPr>
        <w:t xml:space="preserve"> mevcut. Sizin de benim de benliklerimizde her bir tarza ait kaynak var. Ancak dağılımları farklı. Yani içimizden bazıları eleştirel tarzı daha sık kullanıp ona daha çok yatırım yaparken, bazıları da koruyucu tarzı daha sık kullanıyor olabilir. Şöyle düşünelim: her bireyin 30 birim enerjisi var, kişiye göre, ortama göre veya zamana göre bu 30 birimlik enerjisini dağıtması gerekiyor. Karışık bir olasılık hesabı gibi görünüyor değil mi? Ancak, etkileşimlerdeki sıkıntı şurada başlıyor. Bazı enerji dağılımları başta işimize yarıyor gibi görünüyor. Bir kaç kere kullandıktan sonra giderek sevmeye başlıyoruz. Yavaş yavaş alışkanlığa dönüşüyor ve bir de bakmışız ki hiç kullanılmayacak bir yerde yine o dağılıma sıkı sıkı sarılmışız. Bu noktada problemi çözmemiz ancak bizi oluşturan bu parçalara dağıttığımız enerjiyi yeniden düzenlemeyle gerçekleşecektir. Bu yeniden düzenlemeyi yapacak yanımız da, tahmin edeceğiniz üzere, mantıklı tarafımız olacaktır.</w:t>
      </w:r>
      <w:r w:rsidR="00EC465C" w:rsidRPr="00F74656">
        <w:rPr>
          <w:rFonts w:cstheme="minorHAnsi"/>
          <w:sz w:val="24"/>
          <w:szCs w:val="24"/>
        </w:rPr>
        <w:t xml:space="preserve"> </w:t>
      </w:r>
    </w:p>
    <w:p w14:paraId="6625CFC4" w14:textId="77777777" w:rsidR="001F50D8" w:rsidRPr="00F74656" w:rsidRDefault="001F50D8" w:rsidP="0030625C">
      <w:pPr>
        <w:autoSpaceDE w:val="0"/>
        <w:autoSpaceDN w:val="0"/>
        <w:adjustRightInd w:val="0"/>
        <w:spacing w:after="0" w:line="240" w:lineRule="auto"/>
        <w:jc w:val="both"/>
        <w:rPr>
          <w:rFonts w:cstheme="minorHAnsi"/>
          <w:sz w:val="24"/>
          <w:szCs w:val="24"/>
        </w:rPr>
      </w:pPr>
    </w:p>
    <w:p w14:paraId="4AA9BD93" w14:textId="77777777" w:rsidR="001F50D8" w:rsidRPr="00F74656" w:rsidRDefault="001F50D8" w:rsidP="0030625C">
      <w:pPr>
        <w:widowControl w:val="0"/>
        <w:suppressAutoHyphens/>
        <w:spacing w:after="0" w:line="240" w:lineRule="auto"/>
        <w:jc w:val="both"/>
        <w:rPr>
          <w:rFonts w:cstheme="minorHAnsi"/>
          <w:sz w:val="24"/>
          <w:szCs w:val="24"/>
        </w:rPr>
      </w:pPr>
      <w:r w:rsidRPr="00F74656">
        <w:rPr>
          <w:rFonts w:cstheme="minorHAnsi"/>
          <w:b/>
          <w:sz w:val="24"/>
          <w:szCs w:val="24"/>
        </w:rPr>
        <w:t>5. Katılımcılara problem çözme deyince akıllarına ne geldiği sorulur.</w:t>
      </w:r>
      <w:r w:rsidRPr="00F74656">
        <w:rPr>
          <w:rFonts w:cstheme="minorHAnsi"/>
          <w:sz w:val="24"/>
          <w:szCs w:val="24"/>
        </w:rPr>
        <w:t xml:space="preserve"> </w:t>
      </w:r>
      <w:r w:rsidRPr="00F74656">
        <w:rPr>
          <w:rFonts w:cstheme="minorHAnsi"/>
          <w:b/>
          <w:sz w:val="24"/>
          <w:szCs w:val="24"/>
        </w:rPr>
        <w:t>Birkaç katılımcıdan görüşleri alındıktan sonra TA Kuramı çerçevesinde problem çözmenin tanımı yapılır</w:t>
      </w:r>
      <w:r w:rsidRPr="00F74656">
        <w:rPr>
          <w:rFonts w:cstheme="minorHAnsi"/>
          <w:sz w:val="24"/>
          <w:szCs w:val="24"/>
        </w:rPr>
        <w:t xml:space="preserve"> (5 dk):</w:t>
      </w:r>
    </w:p>
    <w:p w14:paraId="6CDA8E96" w14:textId="77777777" w:rsidR="001F50D8" w:rsidRPr="00F74656" w:rsidRDefault="001F50D8" w:rsidP="0030625C">
      <w:pPr>
        <w:spacing w:line="240" w:lineRule="auto"/>
        <w:jc w:val="both"/>
        <w:rPr>
          <w:rFonts w:cstheme="minorHAnsi"/>
          <w:sz w:val="24"/>
          <w:szCs w:val="24"/>
        </w:rPr>
      </w:pPr>
      <w:r w:rsidRPr="00F74656">
        <w:rPr>
          <w:rFonts w:cstheme="minorHAnsi"/>
          <w:sz w:val="24"/>
          <w:szCs w:val="24"/>
        </w:rPr>
        <w:t xml:space="preserve">"Evet, problem çözme ile ilgili çeşitli görüşleri dinledik. Toparlamak gerekirse, kişilerarası problem çözme, iki tarafın da memnun kalacağı yaratıcı çözümler üretmektir diyebiliriz. Biraz önce bahsettiğimiz gibi, kişiler, mekanlar ve zaman sürekli olarak değiştiği için tek bir strateji ile bütün problemleri çözemeyiz. Bu durumda, iletişim becerilerinizi geliştirmek, yaratıcı çözümler bulmanızı kolaylaştırıcı bir rol oynayacaktır. Bu tarz bir yaratıcılık, farklı etkileşimlerde farklı yollar izlemenize, iletişim tarzları arasında daha kolay geçiş yapmanıza ve hangi iletişim tarzının daha uygun olacağı konusunda karar vermenize olanak sağlayacaktır. Bu </w:t>
      </w:r>
      <w:r w:rsidRPr="00F74656">
        <w:rPr>
          <w:rFonts w:cstheme="minorHAnsi"/>
          <w:sz w:val="24"/>
          <w:szCs w:val="24"/>
        </w:rPr>
        <w:lastRenderedPageBreak/>
        <w:t xml:space="preserve">programda edinmenizi amaçladığım bu becerileri hayatınız boyunca kullanacağınızı düşünüyorum." </w:t>
      </w:r>
    </w:p>
    <w:p w14:paraId="018BCDEF" w14:textId="63EA2927" w:rsidR="001F50D8" w:rsidRPr="00F74656" w:rsidRDefault="001F50D8" w:rsidP="00C40CF6">
      <w:pPr>
        <w:autoSpaceDE w:val="0"/>
        <w:autoSpaceDN w:val="0"/>
        <w:adjustRightInd w:val="0"/>
        <w:spacing w:after="0" w:line="240" w:lineRule="auto"/>
        <w:jc w:val="both"/>
        <w:rPr>
          <w:rFonts w:cstheme="minorHAnsi"/>
          <w:sz w:val="24"/>
          <w:szCs w:val="24"/>
        </w:rPr>
      </w:pPr>
      <w:r w:rsidRPr="00F74656">
        <w:rPr>
          <w:rFonts w:cstheme="minorHAnsi"/>
          <w:b/>
          <w:sz w:val="24"/>
          <w:szCs w:val="24"/>
        </w:rPr>
        <w:t>6. Mesaj Ekranı Etkinliği düzenlenir</w:t>
      </w:r>
      <w:r w:rsidRPr="00F74656">
        <w:rPr>
          <w:rFonts w:cstheme="minorHAnsi"/>
          <w:sz w:val="24"/>
          <w:szCs w:val="24"/>
        </w:rPr>
        <w:t xml:space="preserve"> (5 dk):</w:t>
      </w:r>
      <w:r w:rsidR="00C40CF6" w:rsidRPr="00F74656">
        <w:rPr>
          <w:rFonts w:cstheme="minorHAnsi"/>
          <w:sz w:val="24"/>
          <w:szCs w:val="24"/>
        </w:rPr>
        <w:t xml:space="preserve"> </w:t>
      </w:r>
      <w:r w:rsidRPr="00F74656">
        <w:rPr>
          <w:rFonts w:cstheme="minorHAnsi"/>
          <w:b/>
          <w:sz w:val="24"/>
          <w:szCs w:val="24"/>
        </w:rPr>
        <w:t>Tahtaya büyük bir cep telefonu ekranı içerisinde aşağıdaki örnekler yansıtılır. Bu örnek SMS'lerin okumaları ve hangi iletişim tarzı olduğunu bulmaları istenir:</w:t>
      </w:r>
    </w:p>
    <w:p w14:paraId="6B67FD99" w14:textId="77777777" w:rsidR="001F50D8" w:rsidRPr="00F74656" w:rsidRDefault="001F50D8" w:rsidP="0030625C">
      <w:pPr>
        <w:spacing w:line="240" w:lineRule="auto"/>
        <w:jc w:val="both"/>
        <w:rPr>
          <w:rFonts w:cstheme="minorHAnsi"/>
          <w:sz w:val="24"/>
          <w:szCs w:val="24"/>
        </w:rPr>
      </w:pPr>
      <w:r w:rsidRPr="00F74656">
        <w:rPr>
          <w:rFonts w:cstheme="minorHAnsi"/>
          <w:sz w:val="24"/>
          <w:szCs w:val="24"/>
        </w:rPr>
        <w:t xml:space="preserve">* </w:t>
      </w:r>
      <w:r w:rsidRPr="00F74656">
        <w:rPr>
          <w:rFonts w:cstheme="minorHAnsi"/>
          <w:i/>
          <w:iCs/>
          <w:sz w:val="24"/>
          <w:szCs w:val="24"/>
        </w:rPr>
        <w:t>Aileden gelen SMS:</w:t>
      </w:r>
      <w:r w:rsidRPr="00F74656">
        <w:rPr>
          <w:rFonts w:cstheme="minorHAnsi"/>
          <w:sz w:val="24"/>
          <w:szCs w:val="24"/>
        </w:rPr>
        <w:t xml:space="preserve">   "Kaç kere aradık açmadın! Telefonuna niye bakmıyorsun? </w:t>
      </w:r>
      <w:r w:rsidRPr="00F74656">
        <w:rPr>
          <w:rFonts w:cstheme="minorHAnsi"/>
          <w:sz w:val="24"/>
          <w:szCs w:val="24"/>
        </w:rPr>
        <w:tab/>
      </w:r>
      <w:r w:rsidRPr="00F74656">
        <w:rPr>
          <w:rFonts w:cstheme="minorHAnsi"/>
          <w:sz w:val="24"/>
          <w:szCs w:val="24"/>
        </w:rPr>
        <w:tab/>
      </w:r>
      <w:r w:rsidRPr="00F74656">
        <w:rPr>
          <w:rFonts w:cstheme="minorHAnsi"/>
          <w:sz w:val="24"/>
          <w:szCs w:val="24"/>
        </w:rPr>
        <w:tab/>
        <w:t xml:space="preserve">   Biz o telefonu sana niye aldık?!"</w:t>
      </w:r>
    </w:p>
    <w:p w14:paraId="0F78C422" w14:textId="77777777" w:rsidR="001F50D8" w:rsidRPr="00F74656" w:rsidRDefault="001F50D8" w:rsidP="0030625C">
      <w:pPr>
        <w:spacing w:line="240" w:lineRule="auto"/>
        <w:jc w:val="both"/>
        <w:rPr>
          <w:rFonts w:cstheme="minorHAnsi"/>
          <w:sz w:val="24"/>
          <w:szCs w:val="24"/>
        </w:rPr>
      </w:pPr>
      <w:r w:rsidRPr="00F74656">
        <w:rPr>
          <w:rFonts w:cstheme="minorHAnsi"/>
          <w:sz w:val="24"/>
          <w:szCs w:val="24"/>
        </w:rPr>
        <w:t xml:space="preserve">* </w:t>
      </w:r>
      <w:r w:rsidRPr="00F74656">
        <w:rPr>
          <w:rFonts w:cstheme="minorHAnsi"/>
          <w:i/>
          <w:iCs/>
          <w:sz w:val="24"/>
          <w:szCs w:val="24"/>
        </w:rPr>
        <w:t xml:space="preserve">Arkadaştan gelen SMS: </w:t>
      </w:r>
      <w:r w:rsidRPr="00F74656">
        <w:rPr>
          <w:rFonts w:cstheme="minorHAnsi"/>
          <w:sz w:val="24"/>
          <w:szCs w:val="24"/>
        </w:rPr>
        <w:t>"Ödevi yetiştiremediysen yardım edebilirim."</w:t>
      </w:r>
    </w:p>
    <w:p w14:paraId="2708FA6F" w14:textId="77777777" w:rsidR="001F50D8" w:rsidRPr="00F74656" w:rsidRDefault="001F50D8" w:rsidP="0030625C">
      <w:pPr>
        <w:spacing w:line="240" w:lineRule="auto"/>
        <w:jc w:val="both"/>
        <w:rPr>
          <w:rFonts w:cstheme="minorHAnsi"/>
          <w:sz w:val="24"/>
          <w:szCs w:val="24"/>
        </w:rPr>
      </w:pPr>
      <w:r w:rsidRPr="00F74656">
        <w:rPr>
          <w:rFonts w:cstheme="minorHAnsi"/>
          <w:sz w:val="24"/>
          <w:szCs w:val="24"/>
        </w:rPr>
        <w:t xml:space="preserve">* </w:t>
      </w:r>
      <w:r w:rsidRPr="00F74656">
        <w:rPr>
          <w:rFonts w:cstheme="minorHAnsi"/>
          <w:i/>
          <w:iCs/>
          <w:sz w:val="24"/>
          <w:szCs w:val="24"/>
        </w:rPr>
        <w:t xml:space="preserve">Sevgiliden gelen SMS:  </w:t>
      </w:r>
      <w:r w:rsidRPr="00F74656">
        <w:rPr>
          <w:rFonts w:cstheme="minorHAnsi"/>
          <w:sz w:val="24"/>
          <w:szCs w:val="24"/>
        </w:rPr>
        <w:t xml:space="preserve">"Hep senin seçtiğin filme gidiyoruz, artık yeter, kendi </w:t>
      </w:r>
      <w:r w:rsidRPr="00F74656">
        <w:rPr>
          <w:rFonts w:cstheme="minorHAnsi"/>
          <w:sz w:val="24"/>
          <w:szCs w:val="24"/>
        </w:rPr>
        <w:tab/>
      </w:r>
      <w:r w:rsidRPr="00F74656">
        <w:rPr>
          <w:rFonts w:cstheme="minorHAnsi"/>
          <w:sz w:val="24"/>
          <w:szCs w:val="24"/>
        </w:rPr>
        <w:tab/>
      </w:r>
      <w:r w:rsidRPr="00F74656">
        <w:rPr>
          <w:rFonts w:cstheme="minorHAnsi"/>
          <w:sz w:val="24"/>
          <w:szCs w:val="24"/>
        </w:rPr>
        <w:tab/>
      </w:r>
      <w:r w:rsidRPr="00F74656">
        <w:rPr>
          <w:rFonts w:cstheme="minorHAnsi"/>
          <w:sz w:val="24"/>
          <w:szCs w:val="24"/>
        </w:rPr>
        <w:tab/>
        <w:t xml:space="preserve">     başına git izle!</w:t>
      </w:r>
    </w:p>
    <w:p w14:paraId="1E7C4300" w14:textId="77777777" w:rsidR="001F50D8" w:rsidRPr="00F74656" w:rsidRDefault="001F50D8" w:rsidP="0030625C">
      <w:pPr>
        <w:spacing w:line="240" w:lineRule="auto"/>
        <w:jc w:val="both"/>
        <w:rPr>
          <w:rFonts w:cstheme="minorHAnsi"/>
          <w:sz w:val="24"/>
          <w:szCs w:val="24"/>
        </w:rPr>
      </w:pPr>
      <w:r w:rsidRPr="00F74656">
        <w:rPr>
          <w:rFonts w:cstheme="minorHAnsi"/>
          <w:sz w:val="24"/>
          <w:szCs w:val="24"/>
        </w:rPr>
        <w:t xml:space="preserve">* </w:t>
      </w:r>
      <w:r w:rsidRPr="00F74656">
        <w:rPr>
          <w:rFonts w:cstheme="minorHAnsi"/>
          <w:i/>
          <w:iCs/>
          <w:sz w:val="24"/>
          <w:szCs w:val="24"/>
        </w:rPr>
        <w:t xml:space="preserve">Arkadaşa giden SMS:   </w:t>
      </w:r>
      <w:r w:rsidRPr="00F74656">
        <w:rPr>
          <w:rFonts w:cstheme="minorHAnsi"/>
          <w:sz w:val="24"/>
          <w:szCs w:val="24"/>
        </w:rPr>
        <w:t xml:space="preserve">"Ayşe'ye olan kırgınlığını onunla konuşsan daha iyi </w:t>
      </w:r>
      <w:r w:rsidRPr="00F74656">
        <w:rPr>
          <w:rFonts w:cstheme="minorHAnsi"/>
          <w:sz w:val="24"/>
          <w:szCs w:val="24"/>
        </w:rPr>
        <w:tab/>
      </w:r>
      <w:r w:rsidRPr="00F74656">
        <w:rPr>
          <w:rFonts w:cstheme="minorHAnsi"/>
          <w:sz w:val="24"/>
          <w:szCs w:val="24"/>
        </w:rPr>
        <w:tab/>
      </w:r>
      <w:r w:rsidRPr="00F74656">
        <w:rPr>
          <w:rFonts w:cstheme="minorHAnsi"/>
          <w:sz w:val="24"/>
          <w:szCs w:val="24"/>
        </w:rPr>
        <w:tab/>
      </w:r>
      <w:r w:rsidRPr="00F74656">
        <w:rPr>
          <w:rFonts w:cstheme="minorHAnsi"/>
          <w:sz w:val="24"/>
          <w:szCs w:val="24"/>
        </w:rPr>
        <w:tab/>
        <w:t xml:space="preserve">      olur diye düşünüyorum."</w:t>
      </w:r>
    </w:p>
    <w:p w14:paraId="20232634" w14:textId="77777777" w:rsidR="001F50D8" w:rsidRPr="00F74656" w:rsidRDefault="001F50D8" w:rsidP="0030625C">
      <w:pPr>
        <w:spacing w:line="240" w:lineRule="auto"/>
        <w:jc w:val="both"/>
        <w:rPr>
          <w:rFonts w:cstheme="minorHAnsi"/>
          <w:sz w:val="24"/>
          <w:szCs w:val="24"/>
        </w:rPr>
      </w:pPr>
      <w:r w:rsidRPr="00F74656">
        <w:rPr>
          <w:rFonts w:cstheme="minorHAnsi"/>
          <w:sz w:val="24"/>
          <w:szCs w:val="24"/>
        </w:rPr>
        <w:t xml:space="preserve">* </w:t>
      </w:r>
      <w:r w:rsidRPr="00F74656">
        <w:rPr>
          <w:rFonts w:cstheme="minorHAnsi"/>
          <w:i/>
          <w:iCs/>
          <w:sz w:val="24"/>
          <w:szCs w:val="24"/>
        </w:rPr>
        <w:t xml:space="preserve">Anneye giden SMS: </w:t>
      </w:r>
      <w:r w:rsidRPr="00F74656">
        <w:rPr>
          <w:rFonts w:cstheme="minorHAnsi"/>
          <w:sz w:val="24"/>
          <w:szCs w:val="24"/>
        </w:rPr>
        <w:t>"Ama ben babama nasıl karşı gelirim ki? O benim babam!"</w:t>
      </w:r>
    </w:p>
    <w:p w14:paraId="7F7D4C23" w14:textId="77777777" w:rsidR="001F50D8" w:rsidRPr="00F74656" w:rsidRDefault="001F50D8" w:rsidP="0030625C">
      <w:pPr>
        <w:spacing w:line="240" w:lineRule="auto"/>
        <w:jc w:val="both"/>
        <w:rPr>
          <w:rFonts w:cstheme="minorHAnsi"/>
          <w:sz w:val="24"/>
          <w:szCs w:val="24"/>
        </w:rPr>
      </w:pPr>
      <w:r w:rsidRPr="00F74656">
        <w:rPr>
          <w:rFonts w:cstheme="minorHAnsi"/>
          <w:sz w:val="24"/>
          <w:szCs w:val="24"/>
        </w:rPr>
        <w:t xml:space="preserve">* </w:t>
      </w:r>
      <w:r w:rsidRPr="00F74656">
        <w:rPr>
          <w:rFonts w:cstheme="minorHAnsi"/>
          <w:i/>
          <w:iCs/>
          <w:sz w:val="24"/>
          <w:szCs w:val="24"/>
        </w:rPr>
        <w:t xml:space="preserve">Sevgiliye giden SMS: </w:t>
      </w:r>
      <w:r w:rsidRPr="00F74656">
        <w:rPr>
          <w:rFonts w:cstheme="minorHAnsi"/>
          <w:sz w:val="24"/>
          <w:szCs w:val="24"/>
        </w:rPr>
        <w:t>"Bu konuşma beni baydı, ben gidiyorum, bye."</w:t>
      </w:r>
    </w:p>
    <w:p w14:paraId="6BFBC46D" w14:textId="395ACA07" w:rsidR="001F50D8" w:rsidRPr="00F74656" w:rsidRDefault="004D2EEF" w:rsidP="0030625C">
      <w:pPr>
        <w:autoSpaceDE w:val="0"/>
        <w:autoSpaceDN w:val="0"/>
        <w:adjustRightInd w:val="0"/>
        <w:spacing w:after="0" w:line="240" w:lineRule="auto"/>
        <w:jc w:val="both"/>
        <w:rPr>
          <w:rFonts w:cstheme="minorHAnsi"/>
          <w:sz w:val="24"/>
          <w:szCs w:val="24"/>
        </w:rPr>
      </w:pPr>
      <w:r w:rsidRPr="00F74656">
        <w:rPr>
          <w:rFonts w:cstheme="minorHAnsi"/>
          <w:b/>
          <w:sz w:val="24"/>
          <w:szCs w:val="24"/>
        </w:rPr>
        <w:t>Sonrasında kendilerinin bu mesajları aldıklarında hangi iletişim tarzıyla tepki verecekleri tartışılır</w:t>
      </w:r>
      <w:r w:rsidR="009425FF" w:rsidRPr="00F74656">
        <w:rPr>
          <w:rFonts w:cstheme="minorHAnsi"/>
          <w:b/>
          <w:sz w:val="24"/>
          <w:szCs w:val="24"/>
        </w:rPr>
        <w:t>.</w:t>
      </w:r>
      <w:r w:rsidRPr="00F74656">
        <w:rPr>
          <w:rFonts w:cstheme="minorHAnsi"/>
          <w:b/>
          <w:sz w:val="24"/>
          <w:szCs w:val="24"/>
        </w:rPr>
        <w:t xml:space="preserve"> Gönüllü katılımcılardan kendilerine gelen veya başkasına yolladıkları mesajlardan paylaşmak istedikleri olup olmadığı sorulur. Benzer şekilde hangi egodurumlarından tepki verildiği grup içinde tartışılır</w:t>
      </w:r>
      <w:r w:rsidR="009425FF" w:rsidRPr="00F74656">
        <w:rPr>
          <w:rFonts w:cstheme="minorHAnsi"/>
          <w:sz w:val="24"/>
          <w:szCs w:val="24"/>
        </w:rPr>
        <w:t xml:space="preserve"> (6 dk).</w:t>
      </w:r>
    </w:p>
    <w:p w14:paraId="6B05314D" w14:textId="77777777" w:rsidR="009425FF" w:rsidRPr="00F74656" w:rsidRDefault="009425FF" w:rsidP="0030625C">
      <w:pPr>
        <w:autoSpaceDE w:val="0"/>
        <w:autoSpaceDN w:val="0"/>
        <w:adjustRightInd w:val="0"/>
        <w:spacing w:after="0" w:line="240" w:lineRule="auto"/>
        <w:jc w:val="both"/>
        <w:rPr>
          <w:rFonts w:cstheme="minorHAnsi"/>
          <w:sz w:val="24"/>
          <w:szCs w:val="24"/>
        </w:rPr>
      </w:pPr>
    </w:p>
    <w:p w14:paraId="4141511B" w14:textId="359885D4" w:rsidR="009425FF" w:rsidRPr="00F74656" w:rsidRDefault="009425FF" w:rsidP="0030625C">
      <w:pPr>
        <w:autoSpaceDE w:val="0"/>
        <w:autoSpaceDN w:val="0"/>
        <w:adjustRightInd w:val="0"/>
        <w:spacing w:after="0" w:line="240" w:lineRule="auto"/>
        <w:jc w:val="both"/>
        <w:rPr>
          <w:rFonts w:cstheme="minorHAnsi"/>
          <w:sz w:val="24"/>
          <w:szCs w:val="24"/>
        </w:rPr>
      </w:pPr>
      <w:r w:rsidRPr="00F74656">
        <w:rPr>
          <w:rFonts w:cstheme="minorHAnsi"/>
          <w:b/>
          <w:sz w:val="24"/>
          <w:szCs w:val="24"/>
        </w:rPr>
        <w:t>7.</w:t>
      </w:r>
      <w:r w:rsidRPr="00F74656">
        <w:rPr>
          <w:rFonts w:cstheme="minorHAnsi"/>
          <w:sz w:val="24"/>
          <w:szCs w:val="24"/>
        </w:rPr>
        <w:t xml:space="preserve"> Şu ana kadar her birimizin saydığımız 6 iletişim tarzını kullanma potansiyeli olduğunu söyledik. Hangi iletişim tarzına daha fazla enerji yatırımı yapacağımıza karar verirken bu potansiyelin ve dışarıdan aldığımız temas iletilerinin önemli rolü olduğunu söyledik. Mantıklı iletişim kuran tarafımızın problem çözmedeki öneminden söz ettik. Şimdi kullandığımız bu iletişim tarzlarına daha yakından bakacağız. Her bir iletişim tarzına ait örnekler paylaşacağız. Daha sonrasında ise 2 kişilik gruplar halinde her bir iletişim tarzını kullanarak canlandırmalar yapacağız.</w:t>
      </w:r>
    </w:p>
    <w:p w14:paraId="3752DC26" w14:textId="77777777" w:rsidR="009425FF" w:rsidRPr="00F74656" w:rsidRDefault="009425FF" w:rsidP="0030625C">
      <w:pPr>
        <w:autoSpaceDE w:val="0"/>
        <w:autoSpaceDN w:val="0"/>
        <w:adjustRightInd w:val="0"/>
        <w:spacing w:after="0" w:line="240" w:lineRule="auto"/>
        <w:jc w:val="both"/>
        <w:rPr>
          <w:rFonts w:cstheme="minorHAnsi"/>
          <w:sz w:val="24"/>
          <w:szCs w:val="24"/>
        </w:rPr>
      </w:pPr>
    </w:p>
    <w:p w14:paraId="3FB2CF5E" w14:textId="35ED7D79" w:rsidR="00CF4AF8" w:rsidRPr="00F74656" w:rsidRDefault="009425FF" w:rsidP="0030625C">
      <w:pPr>
        <w:widowControl w:val="0"/>
        <w:suppressAutoHyphens/>
        <w:spacing w:after="0" w:line="240" w:lineRule="auto"/>
        <w:jc w:val="both"/>
        <w:rPr>
          <w:rFonts w:cstheme="minorHAnsi"/>
          <w:sz w:val="24"/>
          <w:szCs w:val="24"/>
        </w:rPr>
      </w:pPr>
      <w:r w:rsidRPr="00F74656">
        <w:rPr>
          <w:rFonts w:cstheme="minorHAnsi"/>
          <w:b/>
          <w:sz w:val="24"/>
          <w:szCs w:val="24"/>
        </w:rPr>
        <w:t>8.</w:t>
      </w:r>
      <w:r w:rsidRPr="00F74656">
        <w:rPr>
          <w:rFonts w:cstheme="minorHAnsi"/>
          <w:sz w:val="24"/>
          <w:szCs w:val="24"/>
        </w:rPr>
        <w:t xml:space="preserve"> </w:t>
      </w:r>
      <w:r w:rsidR="00CF4AF8" w:rsidRPr="00F74656">
        <w:rPr>
          <w:rFonts w:cstheme="minorHAnsi"/>
          <w:b/>
          <w:sz w:val="24"/>
          <w:szCs w:val="24"/>
        </w:rPr>
        <w:t xml:space="preserve">Her bir egodurumu, </w:t>
      </w:r>
      <w:r w:rsidR="008A4239">
        <w:rPr>
          <w:rFonts w:cstheme="minorHAnsi"/>
          <w:b/>
          <w:sz w:val="24"/>
          <w:szCs w:val="24"/>
        </w:rPr>
        <w:t>hikayeler</w:t>
      </w:r>
      <w:r w:rsidR="00CF4AF8" w:rsidRPr="00F74656">
        <w:rPr>
          <w:rFonts w:cstheme="minorHAnsi"/>
          <w:b/>
          <w:sz w:val="24"/>
          <w:szCs w:val="24"/>
        </w:rPr>
        <w:t xml:space="preserve"> gösterilerek anlatılır</w:t>
      </w:r>
      <w:r w:rsidR="00CF4AF8" w:rsidRPr="00F74656">
        <w:rPr>
          <w:rFonts w:cstheme="minorHAnsi"/>
          <w:sz w:val="24"/>
          <w:szCs w:val="24"/>
        </w:rPr>
        <w:t xml:space="preserve"> (12 dk):</w:t>
      </w:r>
    </w:p>
    <w:p w14:paraId="027C17AA" w14:textId="032EAF56" w:rsidR="00CF4AF8" w:rsidRPr="00F74656" w:rsidRDefault="00CF4AF8" w:rsidP="0030625C">
      <w:pPr>
        <w:spacing w:line="240" w:lineRule="auto"/>
        <w:jc w:val="both"/>
        <w:rPr>
          <w:rFonts w:cstheme="minorHAnsi"/>
          <w:sz w:val="24"/>
          <w:szCs w:val="24"/>
        </w:rPr>
      </w:pPr>
      <w:r w:rsidRPr="00F74656">
        <w:rPr>
          <w:rFonts w:cstheme="minorHAnsi"/>
          <w:sz w:val="24"/>
          <w:szCs w:val="24"/>
        </w:rPr>
        <w:t xml:space="preserve">* Eleştirel Ebeveyn (Osman Bey): Osman Bey, emekli bir albay. Bütün gün balkonunda oturur, sokaktan geçenlere laf atar. Arabasını düzgün park edemeyenlere "Ehliyeti nerden aldın" diye bağırır. Oğluna "Böyle karne mi olur, ne biçim öğrencisin sen!" der. Eşine ise "Her gün aynı yemeği yapıyorsun" der. Arkadaşı arabasını çizdirince ‘Nasıl becerdin bravo!’ der. </w:t>
      </w:r>
    </w:p>
    <w:p w14:paraId="6DA48755" w14:textId="77777777" w:rsidR="00CF4AF8" w:rsidRPr="00F74656" w:rsidRDefault="00CF4AF8" w:rsidP="0030625C">
      <w:pPr>
        <w:spacing w:line="240" w:lineRule="auto"/>
        <w:jc w:val="both"/>
        <w:rPr>
          <w:rFonts w:cstheme="minorHAnsi"/>
          <w:sz w:val="24"/>
          <w:szCs w:val="24"/>
        </w:rPr>
      </w:pPr>
      <w:r w:rsidRPr="00F74656">
        <w:rPr>
          <w:rFonts w:cstheme="minorHAnsi"/>
          <w:sz w:val="24"/>
          <w:szCs w:val="24"/>
        </w:rPr>
        <w:t xml:space="preserve">* Koruyucu Ebeveyn (Ayten Hanım): Ayten Hanım, iki çocuklu bir ev hanımı. Gündüzleri pasta, börek yapar ve sokakta oynayan çocukları ısrarla çağırır ve ellerine poğaça tutuşturur. Kızı dışarı oynamaya çıktığında mutlaka sırtına havlu koyar. Eve misafir gelen çocuk en sevdiği vazoyu kırar ama o "Olsun çocuktur, görmemiştir n'olcak" der. </w:t>
      </w:r>
    </w:p>
    <w:p w14:paraId="5BE8B906" w14:textId="338A406B" w:rsidR="00CF4AF8" w:rsidRPr="00F74656" w:rsidRDefault="00CF4AF8" w:rsidP="00BB39ED">
      <w:pPr>
        <w:spacing w:line="240" w:lineRule="auto"/>
        <w:contextualSpacing/>
        <w:jc w:val="both"/>
        <w:rPr>
          <w:rFonts w:cstheme="minorHAnsi"/>
          <w:sz w:val="24"/>
          <w:szCs w:val="24"/>
        </w:rPr>
      </w:pPr>
      <w:r w:rsidRPr="00F74656">
        <w:rPr>
          <w:rFonts w:cstheme="minorHAnsi"/>
          <w:sz w:val="24"/>
          <w:szCs w:val="24"/>
        </w:rPr>
        <w:t xml:space="preserve">* Yetişkin (Aslı): Aslı başka bir şehirde üniversite okumaya gitmiştir. Evde tek başına kalmaktadır. Yalnız kalmak istemediğini fark edip, öğrenci kulüplerine üye olarak arkadaş edinmeye karar verir. Bir kulüpte Aslı'ya çömez diyerek dalga geçen bir öğrenciye "Böyle söylemene üzüldüm. İstersen bu konuyu toplantı bitince konuşalım." der. </w:t>
      </w:r>
    </w:p>
    <w:p w14:paraId="0A0EF060" w14:textId="77777777" w:rsidR="00CF4AF8" w:rsidRPr="00F74656" w:rsidRDefault="00CF4AF8" w:rsidP="00BB39ED">
      <w:pPr>
        <w:spacing w:line="240" w:lineRule="auto"/>
        <w:contextualSpacing/>
        <w:jc w:val="both"/>
        <w:rPr>
          <w:rFonts w:cstheme="minorHAnsi"/>
          <w:sz w:val="24"/>
          <w:szCs w:val="24"/>
        </w:rPr>
      </w:pPr>
      <w:r w:rsidRPr="00F74656">
        <w:rPr>
          <w:rFonts w:cstheme="minorHAnsi"/>
          <w:sz w:val="24"/>
          <w:szCs w:val="24"/>
        </w:rPr>
        <w:lastRenderedPageBreak/>
        <w:t xml:space="preserve">* Asi Çocuk (Cem): Cem anaokuluna gitmektedir. Öğretmen çocuklara resim yapmalarını söyler. İstediği kırmızı renkli kalemi alamayınca sinirlenen Cem, "ben resim yapmıycam, lego oynamak istiyorum" diye tutturur. </w:t>
      </w:r>
    </w:p>
    <w:p w14:paraId="7A285A81" w14:textId="77777777" w:rsidR="00CF4AF8" w:rsidRPr="00F74656" w:rsidRDefault="00CF4AF8" w:rsidP="00BB39ED">
      <w:pPr>
        <w:spacing w:line="240" w:lineRule="auto"/>
        <w:contextualSpacing/>
        <w:jc w:val="both"/>
        <w:rPr>
          <w:rFonts w:cstheme="minorHAnsi"/>
          <w:sz w:val="24"/>
          <w:szCs w:val="24"/>
        </w:rPr>
      </w:pPr>
      <w:r w:rsidRPr="00F74656">
        <w:rPr>
          <w:rFonts w:cstheme="minorHAnsi"/>
          <w:sz w:val="24"/>
          <w:szCs w:val="24"/>
        </w:rPr>
        <w:t xml:space="preserve">* Altın Çocuk (Elif): Elif ilkokula gitmektedir. Akşam eve misafir geleceği için ödevlerini erkenden bitirir. Misafirleri karşılar, annesine serviste yardım eder. Misafirin küçük çocuğuyla oynamasını söylerler. Elif çocuğu pek sevmese de annesini kıramaz ve kabul eder. </w:t>
      </w:r>
    </w:p>
    <w:p w14:paraId="0C6211CC" w14:textId="32D3B0CD" w:rsidR="004D2EEF" w:rsidRPr="00F74656" w:rsidRDefault="00CF4AF8" w:rsidP="00BB39ED">
      <w:pPr>
        <w:spacing w:line="240" w:lineRule="auto"/>
        <w:contextualSpacing/>
        <w:jc w:val="both"/>
        <w:rPr>
          <w:rFonts w:cstheme="minorHAnsi"/>
          <w:sz w:val="24"/>
          <w:szCs w:val="24"/>
        </w:rPr>
      </w:pPr>
      <w:r w:rsidRPr="00F74656">
        <w:rPr>
          <w:rFonts w:cstheme="minorHAnsi"/>
          <w:sz w:val="24"/>
          <w:szCs w:val="24"/>
        </w:rPr>
        <w:t xml:space="preserve">* Doğal Çocuk (Fırat): Fırat liseye gitmektedir. Tarih dersini sıkıcı bulduğundan dolayı o derse girmez ve aşağıda top oynar. Arkadaşı haftasonunun nasıl geçtiğini anlatırken "Ben acıktım, sonra anlat" der ve kantine iner. Öğretmeni yüzüğünü takmadan okula gelir ve sınıfa girer. Fırat "N'oldu hocam boşandınız mı" der. </w:t>
      </w:r>
    </w:p>
    <w:p w14:paraId="7E328468" w14:textId="77777777" w:rsidR="00BB39ED" w:rsidRPr="00F74656" w:rsidRDefault="00BB39ED" w:rsidP="00BB39ED">
      <w:pPr>
        <w:spacing w:line="240" w:lineRule="auto"/>
        <w:contextualSpacing/>
        <w:jc w:val="both"/>
        <w:rPr>
          <w:rFonts w:cstheme="minorHAnsi"/>
          <w:sz w:val="24"/>
          <w:szCs w:val="24"/>
        </w:rPr>
      </w:pPr>
    </w:p>
    <w:p w14:paraId="6EC27343" w14:textId="0068D768" w:rsidR="003C61B1" w:rsidRPr="00F74656" w:rsidRDefault="00C40CF6" w:rsidP="00C40CF6">
      <w:pPr>
        <w:widowControl w:val="0"/>
        <w:suppressAutoHyphens/>
        <w:spacing w:after="0" w:line="240" w:lineRule="auto"/>
        <w:jc w:val="both"/>
        <w:rPr>
          <w:rFonts w:cstheme="minorHAnsi"/>
          <w:sz w:val="24"/>
          <w:szCs w:val="24"/>
        </w:rPr>
      </w:pPr>
      <w:r w:rsidRPr="00F74656">
        <w:rPr>
          <w:rFonts w:cstheme="minorHAnsi"/>
          <w:b/>
          <w:sz w:val="24"/>
          <w:szCs w:val="24"/>
        </w:rPr>
        <w:t>9.</w:t>
      </w:r>
      <w:r w:rsidRPr="00F74656">
        <w:rPr>
          <w:rFonts w:cstheme="minorHAnsi"/>
          <w:sz w:val="24"/>
          <w:szCs w:val="24"/>
        </w:rPr>
        <w:t xml:space="preserve"> </w:t>
      </w:r>
      <w:r w:rsidR="003C61B1" w:rsidRPr="00F74656">
        <w:rPr>
          <w:rFonts w:cstheme="minorHAnsi"/>
          <w:b/>
          <w:sz w:val="24"/>
          <w:szCs w:val="24"/>
        </w:rPr>
        <w:t>Katılımcılara her bir egodurumu kullanan karikatürlere benzer tanıdıkları olup olmadığı sorulur. Gönüllü olan katılımcılara "Bu tanıdığının hangi özelliğini Osman Bey'e vb. benzettin" gibi sorular sorulur</w:t>
      </w:r>
      <w:r w:rsidR="003C61B1" w:rsidRPr="00F74656">
        <w:rPr>
          <w:rFonts w:cstheme="minorHAnsi"/>
          <w:sz w:val="24"/>
          <w:szCs w:val="24"/>
        </w:rPr>
        <w:t xml:space="preserve"> (3 dk). </w:t>
      </w:r>
    </w:p>
    <w:p w14:paraId="3A9BC7CE" w14:textId="77777777" w:rsidR="003C61B1" w:rsidRPr="00F74656" w:rsidRDefault="003C61B1" w:rsidP="0030625C">
      <w:pPr>
        <w:widowControl w:val="0"/>
        <w:suppressAutoHyphens/>
        <w:spacing w:after="0" w:line="240" w:lineRule="auto"/>
        <w:ind w:left="360"/>
        <w:jc w:val="both"/>
        <w:rPr>
          <w:rFonts w:cstheme="minorHAnsi"/>
          <w:sz w:val="24"/>
          <w:szCs w:val="24"/>
        </w:rPr>
      </w:pPr>
    </w:p>
    <w:p w14:paraId="481DED32" w14:textId="43E03B89" w:rsidR="003C61B1" w:rsidRPr="00F74656" w:rsidRDefault="00C40CF6" w:rsidP="00C40CF6">
      <w:pPr>
        <w:widowControl w:val="0"/>
        <w:suppressAutoHyphens/>
        <w:spacing w:after="0" w:line="240" w:lineRule="auto"/>
        <w:jc w:val="both"/>
        <w:rPr>
          <w:rFonts w:cstheme="minorHAnsi"/>
          <w:sz w:val="24"/>
          <w:szCs w:val="24"/>
        </w:rPr>
      </w:pPr>
      <w:r w:rsidRPr="00F74656">
        <w:rPr>
          <w:rFonts w:cstheme="minorHAnsi"/>
          <w:b/>
          <w:sz w:val="24"/>
          <w:szCs w:val="24"/>
        </w:rPr>
        <w:t xml:space="preserve">10. </w:t>
      </w:r>
      <w:r w:rsidR="003C61B1" w:rsidRPr="00F74656">
        <w:rPr>
          <w:rFonts w:cstheme="minorHAnsi"/>
          <w:b/>
          <w:sz w:val="24"/>
          <w:szCs w:val="24"/>
        </w:rPr>
        <w:t>Katılımcılara her bir egodurumuna ait diyalogları içeren karikatürler gösterilir</w:t>
      </w:r>
      <w:r w:rsidR="003C61B1" w:rsidRPr="00F74656">
        <w:rPr>
          <w:rFonts w:cstheme="minorHAnsi"/>
          <w:sz w:val="24"/>
          <w:szCs w:val="24"/>
        </w:rPr>
        <w:t xml:space="preserve"> (4 dk). </w:t>
      </w:r>
    </w:p>
    <w:p w14:paraId="054CF358" w14:textId="77777777" w:rsidR="003C61B1" w:rsidRPr="00F74656" w:rsidRDefault="003C61B1" w:rsidP="0030625C">
      <w:pPr>
        <w:widowControl w:val="0"/>
        <w:suppressAutoHyphens/>
        <w:spacing w:after="0" w:line="240" w:lineRule="auto"/>
        <w:jc w:val="both"/>
        <w:rPr>
          <w:rFonts w:cstheme="minorHAnsi"/>
          <w:sz w:val="24"/>
          <w:szCs w:val="24"/>
        </w:rPr>
      </w:pPr>
    </w:p>
    <w:p w14:paraId="3F2183A9" w14:textId="4044AEFD" w:rsidR="003C61B1" w:rsidRPr="00F74656" w:rsidRDefault="00C40CF6" w:rsidP="00C40CF6">
      <w:pPr>
        <w:widowControl w:val="0"/>
        <w:suppressAutoHyphens/>
        <w:spacing w:after="0" w:line="240" w:lineRule="auto"/>
        <w:jc w:val="both"/>
        <w:rPr>
          <w:rFonts w:cstheme="minorHAnsi"/>
          <w:sz w:val="24"/>
          <w:szCs w:val="24"/>
        </w:rPr>
      </w:pPr>
      <w:r w:rsidRPr="00F74656">
        <w:rPr>
          <w:rFonts w:cstheme="minorHAnsi"/>
          <w:b/>
          <w:sz w:val="24"/>
          <w:szCs w:val="24"/>
        </w:rPr>
        <w:t>11.</w:t>
      </w:r>
      <w:r w:rsidRPr="00F74656">
        <w:rPr>
          <w:rFonts w:cstheme="minorHAnsi"/>
          <w:sz w:val="24"/>
          <w:szCs w:val="24"/>
        </w:rPr>
        <w:t xml:space="preserve"> </w:t>
      </w:r>
      <w:r w:rsidR="003C61B1" w:rsidRPr="00F74656">
        <w:rPr>
          <w:rFonts w:cstheme="minorHAnsi"/>
          <w:b/>
          <w:sz w:val="24"/>
          <w:szCs w:val="24"/>
        </w:rPr>
        <w:t xml:space="preserve">Her bir karikatürün hangi egodurumunu yansıttığı açıklanır </w:t>
      </w:r>
      <w:r w:rsidR="003C61B1" w:rsidRPr="00F74656">
        <w:rPr>
          <w:rFonts w:cstheme="minorHAnsi"/>
          <w:sz w:val="24"/>
          <w:szCs w:val="24"/>
        </w:rPr>
        <w:t>(6 dk):</w:t>
      </w:r>
    </w:p>
    <w:p w14:paraId="03C4C4D6" w14:textId="6C5B2DEB" w:rsidR="003C61B1" w:rsidRPr="00F74656" w:rsidRDefault="003C61B1" w:rsidP="0030625C">
      <w:pPr>
        <w:spacing w:line="240" w:lineRule="auto"/>
        <w:jc w:val="both"/>
        <w:rPr>
          <w:rFonts w:cstheme="minorHAnsi"/>
          <w:sz w:val="24"/>
          <w:szCs w:val="24"/>
        </w:rPr>
      </w:pPr>
      <w:r w:rsidRPr="00F74656">
        <w:rPr>
          <w:rFonts w:cstheme="minorHAnsi"/>
          <w:sz w:val="24"/>
          <w:szCs w:val="24"/>
        </w:rPr>
        <w:t>"Osman Bey, eleştirel ebeveyn denilen iletişim tarzına örnek olarak verilmiştir. Ayten Hanım ise koruyucu ebeveyn iletişim tarzına örnektir. Aslı, yetişkin iletişim tarzına, Cem asi çocuk iletişim tarzına, Elif altın çocuk iletişim tarzına ve Fırat da doğal çocuk iletişim tarzına örnek olarak verilmiştir. Sizlerin de farkına vardığınız gibi, eleştirel ebeveyn iletişim tarzını kullandığımızda karşımızdaki suçlayan ya da küçümseyen bir tavır takınmış oluyoruz. Koruyucu ebeveyn iletişim tarzı ise, hataları hoş</w:t>
      </w:r>
      <w:r w:rsidR="00BB39ED" w:rsidRPr="00F74656">
        <w:rPr>
          <w:rFonts w:cstheme="minorHAnsi"/>
          <w:sz w:val="24"/>
          <w:szCs w:val="24"/>
        </w:rPr>
        <w:t xml:space="preserve"> </w:t>
      </w:r>
      <w:r w:rsidRPr="00F74656">
        <w:rPr>
          <w:rFonts w:cstheme="minorHAnsi"/>
          <w:sz w:val="24"/>
          <w:szCs w:val="24"/>
        </w:rPr>
        <w:t>gören ve karşı tarafın ihtiyaçlarını kendi ihtiyaçlarının önüne koyan bir tavrı temsil etmektedir. Yetişkin iletişim tarzı, kendisinin ve karşısındakinin ihtiyaçlarının farkında olarak karar veren, mantıklı, analitik, gerçekçi ve problem-çözücü bir tavrı anlatmaktadır. Asi çocuk iletişim tarzı, söylenenlere karşı gelen, inatçı ve problem-yaratan bir tavrı temsil etmektedir. Altın çocuk iletişim tarzı, çevredekilerin ondan beklediklerinin dışına çıkmayan, sorun çıkarmak istemeyen, başkalarının ihtiyaçlarını kendi ihtiyaçlarının önüne koyan, dayatılan kuralları itiraz etmeden kabul eden bir tavrı yansıtmaktadır. Doğal çocuk iletişim tarzı ise, düşünmeden/tartmadan hareket eden, kendi ihtiyaçlarının başkalarının ihtiyaçlarından önce geldiği, merakını gidermek için herhangi bir sınır tanımayan bir tavrı temsil eder."</w:t>
      </w:r>
    </w:p>
    <w:p w14:paraId="6D412766" w14:textId="14BA6F49" w:rsidR="003C61B1" w:rsidRPr="00F74656" w:rsidRDefault="00C05085" w:rsidP="00C05085">
      <w:pPr>
        <w:widowControl w:val="0"/>
        <w:suppressAutoHyphens/>
        <w:spacing w:after="0" w:line="240" w:lineRule="auto"/>
        <w:jc w:val="both"/>
        <w:rPr>
          <w:rFonts w:cstheme="minorHAnsi"/>
          <w:sz w:val="24"/>
          <w:szCs w:val="24"/>
        </w:rPr>
      </w:pPr>
      <w:r w:rsidRPr="00F74656">
        <w:rPr>
          <w:rFonts w:cstheme="minorHAnsi"/>
          <w:b/>
          <w:sz w:val="24"/>
          <w:szCs w:val="24"/>
        </w:rPr>
        <w:t xml:space="preserve">12. </w:t>
      </w:r>
      <w:r w:rsidR="003C61B1" w:rsidRPr="00F74656">
        <w:rPr>
          <w:rFonts w:cstheme="minorHAnsi"/>
          <w:b/>
          <w:sz w:val="24"/>
          <w:szCs w:val="24"/>
        </w:rPr>
        <w:t>Katılımcılardan 2'şer kişilik gruplar oluşturmaları istenir. Her gruba bir diyalog kartı verilir ve etkinlik açıklanır</w:t>
      </w:r>
      <w:r w:rsidR="003C61B1" w:rsidRPr="00F74656">
        <w:rPr>
          <w:rFonts w:cstheme="minorHAnsi"/>
          <w:sz w:val="24"/>
          <w:szCs w:val="24"/>
        </w:rPr>
        <w:t xml:space="preserve"> (7 dk):</w:t>
      </w:r>
    </w:p>
    <w:p w14:paraId="77916B30" w14:textId="77777777" w:rsidR="003C61B1" w:rsidRPr="00F74656" w:rsidRDefault="003C61B1" w:rsidP="0030625C">
      <w:pPr>
        <w:spacing w:line="240" w:lineRule="auto"/>
        <w:jc w:val="both"/>
        <w:rPr>
          <w:rFonts w:cstheme="minorHAnsi"/>
          <w:sz w:val="24"/>
          <w:szCs w:val="24"/>
        </w:rPr>
      </w:pPr>
      <w:r w:rsidRPr="00F74656">
        <w:rPr>
          <w:rFonts w:cstheme="minorHAnsi"/>
          <w:sz w:val="24"/>
          <w:szCs w:val="24"/>
        </w:rPr>
        <w:t>"Her bir gruba bir adet diyalog kartı verdim. Şimdi sizden bu kartı beraber okumanızı ve aranızda canlandırmanızı istiyorum. Daha sonrasında hangi iletişim tarzlarının kullanılmış olabileceğini aranızda tartışmanızı istiyorum."</w:t>
      </w:r>
    </w:p>
    <w:p w14:paraId="20CA0973" w14:textId="1407C0AE" w:rsidR="003C61B1" w:rsidRPr="00F74656" w:rsidRDefault="00C05085" w:rsidP="00C05085">
      <w:pPr>
        <w:widowControl w:val="0"/>
        <w:suppressAutoHyphens/>
        <w:spacing w:after="0" w:line="240" w:lineRule="auto"/>
        <w:jc w:val="both"/>
        <w:rPr>
          <w:rFonts w:cstheme="minorHAnsi"/>
          <w:sz w:val="24"/>
          <w:szCs w:val="24"/>
        </w:rPr>
      </w:pPr>
      <w:r w:rsidRPr="00F74656">
        <w:rPr>
          <w:rFonts w:cstheme="minorHAnsi"/>
          <w:b/>
          <w:sz w:val="24"/>
          <w:szCs w:val="24"/>
        </w:rPr>
        <w:t>13.</w:t>
      </w:r>
      <w:r w:rsidRPr="00F74656">
        <w:rPr>
          <w:rFonts w:cstheme="minorHAnsi"/>
          <w:sz w:val="24"/>
          <w:szCs w:val="24"/>
        </w:rPr>
        <w:t xml:space="preserve"> </w:t>
      </w:r>
      <w:r w:rsidR="003C61B1" w:rsidRPr="00F74656">
        <w:rPr>
          <w:rFonts w:cstheme="minorHAnsi"/>
          <w:b/>
          <w:sz w:val="24"/>
          <w:szCs w:val="24"/>
        </w:rPr>
        <w:t>Gönüllü olan 3 grup ile grubun önünde diyaloğu canlandırmaları istenir. İzleyen katılımcılardan gözledikleri iletişim tarzlarını belirlemeleri istenir</w:t>
      </w:r>
      <w:r w:rsidR="003C61B1" w:rsidRPr="00F74656">
        <w:rPr>
          <w:rFonts w:cstheme="minorHAnsi"/>
          <w:sz w:val="24"/>
          <w:szCs w:val="24"/>
        </w:rPr>
        <w:t xml:space="preserve"> (3 dk). </w:t>
      </w:r>
    </w:p>
    <w:p w14:paraId="28577A31" w14:textId="77777777" w:rsidR="00C05085" w:rsidRPr="00F74656" w:rsidRDefault="00C05085" w:rsidP="00C05085">
      <w:pPr>
        <w:autoSpaceDE w:val="0"/>
        <w:autoSpaceDN w:val="0"/>
        <w:adjustRightInd w:val="0"/>
        <w:spacing w:after="0" w:line="240" w:lineRule="auto"/>
        <w:jc w:val="both"/>
        <w:rPr>
          <w:rFonts w:cstheme="minorHAnsi"/>
          <w:b/>
          <w:sz w:val="24"/>
          <w:szCs w:val="24"/>
        </w:rPr>
      </w:pPr>
    </w:p>
    <w:p w14:paraId="2951864B" w14:textId="5DF8AED1" w:rsidR="004D2EEF" w:rsidRPr="00F74656" w:rsidRDefault="00C05085" w:rsidP="00C05085">
      <w:pPr>
        <w:autoSpaceDE w:val="0"/>
        <w:autoSpaceDN w:val="0"/>
        <w:adjustRightInd w:val="0"/>
        <w:spacing w:after="0" w:line="240" w:lineRule="auto"/>
        <w:jc w:val="both"/>
        <w:rPr>
          <w:rFonts w:cstheme="minorHAnsi"/>
          <w:b/>
          <w:sz w:val="24"/>
          <w:szCs w:val="24"/>
        </w:rPr>
      </w:pPr>
      <w:r w:rsidRPr="00F74656">
        <w:rPr>
          <w:rFonts w:cstheme="minorHAnsi"/>
          <w:b/>
          <w:sz w:val="24"/>
          <w:szCs w:val="24"/>
        </w:rPr>
        <w:t xml:space="preserve">14. </w:t>
      </w:r>
      <w:r w:rsidR="00DF1B02" w:rsidRPr="00F74656">
        <w:rPr>
          <w:rFonts w:cstheme="minorHAnsi"/>
          <w:b/>
          <w:sz w:val="24"/>
          <w:szCs w:val="24"/>
        </w:rPr>
        <w:t xml:space="preserve">Oturum özetlenir ve sonlandırılır. </w:t>
      </w:r>
    </w:p>
    <w:p w14:paraId="36AD1E8D" w14:textId="77777777" w:rsidR="003D3873" w:rsidRDefault="003D3873" w:rsidP="0030625C">
      <w:pPr>
        <w:spacing w:line="240" w:lineRule="auto"/>
        <w:jc w:val="both"/>
        <w:rPr>
          <w:rFonts w:cstheme="minorHAnsi"/>
          <w:b/>
          <w:bCs/>
          <w:sz w:val="24"/>
          <w:szCs w:val="24"/>
        </w:rPr>
      </w:pPr>
    </w:p>
    <w:p w14:paraId="691F4C90" w14:textId="77777777" w:rsidR="00187480" w:rsidRDefault="00187480" w:rsidP="003D3873">
      <w:pPr>
        <w:spacing w:line="240" w:lineRule="auto"/>
        <w:jc w:val="center"/>
        <w:rPr>
          <w:rFonts w:cstheme="minorHAnsi"/>
          <w:b/>
          <w:bCs/>
          <w:sz w:val="24"/>
          <w:szCs w:val="24"/>
        </w:rPr>
      </w:pPr>
    </w:p>
    <w:p w14:paraId="71400AA8" w14:textId="77777777" w:rsidR="00187480" w:rsidRDefault="00187480" w:rsidP="003D3873">
      <w:pPr>
        <w:spacing w:line="240" w:lineRule="auto"/>
        <w:jc w:val="center"/>
        <w:rPr>
          <w:rFonts w:cstheme="minorHAnsi"/>
          <w:b/>
          <w:bCs/>
          <w:sz w:val="24"/>
          <w:szCs w:val="24"/>
        </w:rPr>
      </w:pPr>
    </w:p>
    <w:p w14:paraId="525E2D06" w14:textId="70C92FEA" w:rsidR="00DF1B02" w:rsidRPr="00F74656" w:rsidRDefault="00DF1B02" w:rsidP="003D3873">
      <w:pPr>
        <w:spacing w:line="240" w:lineRule="auto"/>
        <w:jc w:val="center"/>
        <w:rPr>
          <w:rFonts w:cstheme="minorHAnsi"/>
          <w:b/>
          <w:bCs/>
          <w:sz w:val="24"/>
          <w:szCs w:val="24"/>
        </w:rPr>
      </w:pPr>
      <w:r w:rsidRPr="00F74656">
        <w:rPr>
          <w:rFonts w:cstheme="minorHAnsi"/>
          <w:b/>
          <w:bCs/>
          <w:sz w:val="24"/>
          <w:szCs w:val="24"/>
        </w:rPr>
        <w:lastRenderedPageBreak/>
        <w:t>4.OTURUM</w:t>
      </w:r>
      <w:r w:rsidR="00BB39ED" w:rsidRPr="00F74656">
        <w:rPr>
          <w:rFonts w:cstheme="minorHAnsi"/>
          <w:b/>
          <w:bCs/>
          <w:sz w:val="24"/>
          <w:szCs w:val="24"/>
        </w:rPr>
        <w:t xml:space="preserve">: </w:t>
      </w:r>
      <w:r w:rsidR="003D3873">
        <w:rPr>
          <w:rFonts w:cstheme="minorHAnsi"/>
          <w:b/>
          <w:bCs/>
          <w:sz w:val="24"/>
          <w:szCs w:val="24"/>
        </w:rPr>
        <w:t>PROBLEM YARATAN VE PROBLEM ÇÖZEN TRANSAKSİYONLAR</w:t>
      </w:r>
    </w:p>
    <w:p w14:paraId="3F2FA392" w14:textId="77777777" w:rsidR="00DF1B02" w:rsidRPr="00F74656" w:rsidRDefault="00DF1B02" w:rsidP="0030625C">
      <w:pPr>
        <w:spacing w:line="240" w:lineRule="auto"/>
        <w:jc w:val="both"/>
        <w:rPr>
          <w:rFonts w:cstheme="minorHAnsi"/>
          <w:b/>
          <w:bCs/>
          <w:sz w:val="24"/>
          <w:szCs w:val="24"/>
        </w:rPr>
      </w:pPr>
      <w:r w:rsidRPr="00F74656">
        <w:rPr>
          <w:rFonts w:cstheme="minorHAnsi"/>
          <w:b/>
          <w:bCs/>
          <w:sz w:val="24"/>
          <w:szCs w:val="24"/>
        </w:rPr>
        <w:t>Amaç:</w:t>
      </w:r>
    </w:p>
    <w:p w14:paraId="0200FA9C" w14:textId="77777777" w:rsidR="00DF1B02" w:rsidRPr="00F74656" w:rsidRDefault="00DF1B02" w:rsidP="0030625C">
      <w:pPr>
        <w:widowControl w:val="0"/>
        <w:numPr>
          <w:ilvl w:val="0"/>
          <w:numId w:val="11"/>
        </w:numPr>
        <w:suppressAutoHyphens/>
        <w:spacing w:after="0" w:line="240" w:lineRule="auto"/>
        <w:jc w:val="both"/>
        <w:rPr>
          <w:rFonts w:cstheme="minorHAnsi"/>
          <w:sz w:val="24"/>
          <w:szCs w:val="24"/>
        </w:rPr>
      </w:pPr>
      <w:r w:rsidRPr="00F74656">
        <w:rPr>
          <w:rFonts w:cstheme="minorHAnsi"/>
          <w:sz w:val="24"/>
          <w:szCs w:val="24"/>
        </w:rPr>
        <w:t>Günlük hayattaki etkileşimlerinde gözlemledikleri transaksiyonların farkına varmak ve kullanılan egodurumlarının 1.düzeyde transaksiyonel analizini yapmak.</w:t>
      </w:r>
    </w:p>
    <w:p w14:paraId="7A9ADAFB" w14:textId="77777777" w:rsidR="00DF1B02" w:rsidRPr="00F74656" w:rsidRDefault="00DF1B02" w:rsidP="0030625C">
      <w:pPr>
        <w:widowControl w:val="0"/>
        <w:numPr>
          <w:ilvl w:val="0"/>
          <w:numId w:val="11"/>
        </w:numPr>
        <w:suppressAutoHyphens/>
        <w:spacing w:after="0" w:line="240" w:lineRule="auto"/>
        <w:jc w:val="both"/>
        <w:rPr>
          <w:rFonts w:cstheme="minorHAnsi"/>
          <w:sz w:val="24"/>
          <w:szCs w:val="24"/>
        </w:rPr>
      </w:pPr>
      <w:r w:rsidRPr="00F74656">
        <w:rPr>
          <w:rFonts w:cstheme="minorHAnsi"/>
          <w:sz w:val="24"/>
          <w:szCs w:val="24"/>
        </w:rPr>
        <w:t>Probleme yol açan etkileşimlerin hangi egodurumları arasında gerçekleştiğini belirlemek.</w:t>
      </w:r>
    </w:p>
    <w:p w14:paraId="21CFC4C0" w14:textId="77777777" w:rsidR="00DF1B02" w:rsidRPr="00F74656" w:rsidRDefault="00DF1B02" w:rsidP="0030625C">
      <w:pPr>
        <w:widowControl w:val="0"/>
        <w:numPr>
          <w:ilvl w:val="0"/>
          <w:numId w:val="11"/>
        </w:numPr>
        <w:suppressAutoHyphens/>
        <w:spacing w:after="0" w:line="240" w:lineRule="auto"/>
        <w:jc w:val="both"/>
        <w:rPr>
          <w:rFonts w:cstheme="minorHAnsi"/>
          <w:b/>
          <w:bCs/>
          <w:sz w:val="24"/>
          <w:szCs w:val="24"/>
        </w:rPr>
      </w:pPr>
      <w:r w:rsidRPr="00F74656">
        <w:rPr>
          <w:rFonts w:cstheme="minorHAnsi"/>
          <w:sz w:val="24"/>
          <w:szCs w:val="24"/>
        </w:rPr>
        <w:t xml:space="preserve">Problemi çözen etkileşimlerin hangi egodurumları arasında gerçekleştiğini belirlemek. </w:t>
      </w:r>
    </w:p>
    <w:p w14:paraId="5D11E55B" w14:textId="77777777" w:rsidR="000820DE" w:rsidRDefault="000820DE" w:rsidP="0030625C">
      <w:pPr>
        <w:spacing w:line="240" w:lineRule="auto"/>
        <w:jc w:val="both"/>
        <w:rPr>
          <w:rFonts w:cstheme="minorHAnsi"/>
          <w:b/>
          <w:bCs/>
          <w:sz w:val="24"/>
          <w:szCs w:val="24"/>
        </w:rPr>
      </w:pPr>
    </w:p>
    <w:p w14:paraId="505B346D" w14:textId="2CA5509A" w:rsidR="00DF1B02" w:rsidRPr="00F74656" w:rsidRDefault="00DF1B02" w:rsidP="0030625C">
      <w:pPr>
        <w:spacing w:line="240" w:lineRule="auto"/>
        <w:jc w:val="both"/>
        <w:rPr>
          <w:rFonts w:cstheme="minorHAnsi"/>
          <w:b/>
          <w:bCs/>
          <w:sz w:val="24"/>
          <w:szCs w:val="24"/>
        </w:rPr>
      </w:pPr>
      <w:r w:rsidRPr="00F74656">
        <w:rPr>
          <w:rFonts w:cstheme="minorHAnsi"/>
          <w:b/>
          <w:bCs/>
          <w:sz w:val="24"/>
          <w:szCs w:val="24"/>
        </w:rPr>
        <w:t>Materyaller:</w:t>
      </w:r>
    </w:p>
    <w:p w14:paraId="049A2B61" w14:textId="77777777" w:rsidR="00DF1B02" w:rsidRPr="00F74656" w:rsidRDefault="00DF1B02" w:rsidP="0030625C">
      <w:pPr>
        <w:widowControl w:val="0"/>
        <w:numPr>
          <w:ilvl w:val="0"/>
          <w:numId w:val="12"/>
        </w:numPr>
        <w:suppressAutoHyphens/>
        <w:spacing w:after="0" w:line="240" w:lineRule="auto"/>
        <w:jc w:val="both"/>
        <w:rPr>
          <w:rFonts w:cstheme="minorHAnsi"/>
          <w:sz w:val="24"/>
          <w:szCs w:val="24"/>
        </w:rPr>
      </w:pPr>
      <w:r w:rsidRPr="00F74656">
        <w:rPr>
          <w:rFonts w:cstheme="minorHAnsi"/>
          <w:sz w:val="24"/>
          <w:szCs w:val="24"/>
        </w:rPr>
        <w:t>Yaka kartları</w:t>
      </w:r>
    </w:p>
    <w:p w14:paraId="297ED13A" w14:textId="77777777" w:rsidR="00DF1B02" w:rsidRPr="00F74656" w:rsidRDefault="00DF1B02" w:rsidP="0030625C">
      <w:pPr>
        <w:widowControl w:val="0"/>
        <w:numPr>
          <w:ilvl w:val="0"/>
          <w:numId w:val="12"/>
        </w:numPr>
        <w:suppressAutoHyphens/>
        <w:spacing w:after="0" w:line="240" w:lineRule="auto"/>
        <w:jc w:val="both"/>
        <w:rPr>
          <w:rFonts w:cstheme="minorHAnsi"/>
          <w:sz w:val="24"/>
          <w:szCs w:val="24"/>
        </w:rPr>
      </w:pPr>
      <w:r w:rsidRPr="00F74656">
        <w:rPr>
          <w:rFonts w:cstheme="minorHAnsi"/>
          <w:sz w:val="24"/>
          <w:szCs w:val="24"/>
        </w:rPr>
        <w:t>Etkileşim Kayıt Defterleri</w:t>
      </w:r>
    </w:p>
    <w:p w14:paraId="012D5F43" w14:textId="77777777" w:rsidR="00DF1B02" w:rsidRPr="00F74656" w:rsidRDefault="00DF1B02" w:rsidP="0030625C">
      <w:pPr>
        <w:widowControl w:val="0"/>
        <w:numPr>
          <w:ilvl w:val="0"/>
          <w:numId w:val="12"/>
        </w:numPr>
        <w:suppressAutoHyphens/>
        <w:spacing w:after="0" w:line="240" w:lineRule="auto"/>
        <w:jc w:val="both"/>
        <w:rPr>
          <w:rFonts w:cstheme="minorHAnsi"/>
          <w:b/>
          <w:bCs/>
          <w:sz w:val="24"/>
          <w:szCs w:val="24"/>
        </w:rPr>
      </w:pPr>
      <w:r w:rsidRPr="00F74656">
        <w:rPr>
          <w:rFonts w:cstheme="minorHAnsi"/>
          <w:sz w:val="24"/>
          <w:szCs w:val="24"/>
        </w:rPr>
        <w:t>Boşluk Doldurmalı Diyalog Formu</w:t>
      </w:r>
    </w:p>
    <w:p w14:paraId="44AC41DD" w14:textId="77777777" w:rsidR="00DF1B02" w:rsidRPr="00F74656" w:rsidRDefault="00DF1B02" w:rsidP="0030625C">
      <w:pPr>
        <w:spacing w:line="240" w:lineRule="auto"/>
        <w:jc w:val="both"/>
        <w:rPr>
          <w:rFonts w:cstheme="minorHAnsi"/>
          <w:b/>
          <w:bCs/>
          <w:sz w:val="24"/>
          <w:szCs w:val="24"/>
        </w:rPr>
      </w:pPr>
    </w:p>
    <w:p w14:paraId="1F67A1CA" w14:textId="77777777" w:rsidR="00DF1B02" w:rsidRPr="00F74656" w:rsidRDefault="00DF1B02" w:rsidP="0030625C">
      <w:pPr>
        <w:spacing w:line="240" w:lineRule="auto"/>
        <w:jc w:val="both"/>
        <w:rPr>
          <w:rFonts w:cstheme="minorHAnsi"/>
          <w:b/>
          <w:bCs/>
          <w:sz w:val="24"/>
          <w:szCs w:val="24"/>
        </w:rPr>
      </w:pPr>
      <w:r w:rsidRPr="00F74656">
        <w:rPr>
          <w:rFonts w:cstheme="minorHAnsi"/>
          <w:b/>
          <w:bCs/>
          <w:sz w:val="24"/>
          <w:szCs w:val="24"/>
        </w:rPr>
        <w:t>Süreç (60 dk):</w:t>
      </w:r>
    </w:p>
    <w:p w14:paraId="2854F6BC" w14:textId="77777777" w:rsidR="00DF1B02" w:rsidRPr="000820DE" w:rsidRDefault="00DF1B02" w:rsidP="0030625C">
      <w:pPr>
        <w:widowControl w:val="0"/>
        <w:numPr>
          <w:ilvl w:val="0"/>
          <w:numId w:val="13"/>
        </w:numPr>
        <w:suppressAutoHyphens/>
        <w:spacing w:after="0" w:line="240" w:lineRule="auto"/>
        <w:jc w:val="both"/>
        <w:rPr>
          <w:rFonts w:cstheme="minorHAnsi"/>
          <w:b/>
          <w:sz w:val="24"/>
          <w:szCs w:val="24"/>
        </w:rPr>
      </w:pPr>
      <w:r w:rsidRPr="000820DE">
        <w:rPr>
          <w:rFonts w:cstheme="minorHAnsi"/>
          <w:b/>
          <w:sz w:val="24"/>
          <w:szCs w:val="24"/>
        </w:rPr>
        <w:t>Katılımcılara bir önceki oturumda neler yapıldığı sorulur ve sonrasında üçüncü oturumda yapılanlar özetlenir (3 dk):</w:t>
      </w:r>
    </w:p>
    <w:p w14:paraId="5E8A60C3" w14:textId="395B2D25" w:rsidR="00DF1B02" w:rsidRPr="00F74656" w:rsidRDefault="00DF1B02" w:rsidP="0030625C">
      <w:pPr>
        <w:spacing w:line="240" w:lineRule="auto"/>
        <w:jc w:val="both"/>
        <w:rPr>
          <w:rFonts w:cstheme="minorHAnsi"/>
          <w:sz w:val="24"/>
          <w:szCs w:val="24"/>
        </w:rPr>
      </w:pPr>
      <w:r w:rsidRPr="00F74656">
        <w:rPr>
          <w:rFonts w:cstheme="minorHAnsi"/>
          <w:sz w:val="24"/>
          <w:szCs w:val="24"/>
        </w:rPr>
        <w:t>"Geçen hafta, kullandığımız iletişim tarzlarına daha yakından baktık. Her bir iletişim tarzına ilişkin örnekler verdik. Çevrenizde böyle tanıdıklarınız olup olmadığına baktık. Daha sonrasında her bir iletişimi tarzının özelliklerini tanımladık ve grup çalışması ile diyaloglar üzerinden kullanılan iletişim tarzlarını belirledik. Sizden her bir iletişim tarzına ait bir tane diyalog yazmanızı istemiştim. Önce kim paylaşmak ister?"</w:t>
      </w:r>
    </w:p>
    <w:p w14:paraId="7DAF0A34" w14:textId="77777777" w:rsidR="00DF1B02" w:rsidRPr="000820DE" w:rsidRDefault="00DF1B02" w:rsidP="0030625C">
      <w:pPr>
        <w:widowControl w:val="0"/>
        <w:numPr>
          <w:ilvl w:val="0"/>
          <w:numId w:val="13"/>
        </w:numPr>
        <w:suppressAutoHyphens/>
        <w:spacing w:after="0" w:line="240" w:lineRule="auto"/>
        <w:jc w:val="both"/>
        <w:rPr>
          <w:rFonts w:cstheme="minorHAnsi"/>
          <w:b/>
          <w:sz w:val="24"/>
          <w:szCs w:val="24"/>
        </w:rPr>
      </w:pPr>
      <w:r w:rsidRPr="000820DE">
        <w:rPr>
          <w:rFonts w:cstheme="minorHAnsi"/>
          <w:b/>
          <w:sz w:val="24"/>
          <w:szCs w:val="24"/>
        </w:rPr>
        <w:t xml:space="preserve">Gönüllü katılımcıların paylaştıkları diyaloglar sırayla tahtaya yazılır ve bu diyaloglarda kullanılan egodurumları belirlenir. Katılımcıların doğru belirledikleri egodurumları pekiştirilirken, yanlış eşleştirdikleri egodurumları ile ilgili gruptan görüş istenir. Her bir diyalog tartışıldıktan sonra o diyalogta hangi egodurumlarının problem yarattığını, hangisinin problemi çözdüğünü söylemeleri istenir (15 dk).  </w:t>
      </w:r>
    </w:p>
    <w:p w14:paraId="3F276646" w14:textId="77777777" w:rsidR="00DF1B02" w:rsidRPr="000820DE" w:rsidRDefault="00DF1B02" w:rsidP="0030625C">
      <w:pPr>
        <w:widowControl w:val="0"/>
        <w:numPr>
          <w:ilvl w:val="0"/>
          <w:numId w:val="13"/>
        </w:numPr>
        <w:suppressAutoHyphens/>
        <w:spacing w:after="0" w:line="240" w:lineRule="auto"/>
        <w:jc w:val="both"/>
        <w:rPr>
          <w:rFonts w:cstheme="minorHAnsi"/>
          <w:b/>
          <w:sz w:val="24"/>
          <w:szCs w:val="24"/>
        </w:rPr>
      </w:pPr>
      <w:r w:rsidRPr="000820DE">
        <w:rPr>
          <w:rFonts w:cstheme="minorHAnsi"/>
          <w:b/>
          <w:sz w:val="24"/>
          <w:szCs w:val="24"/>
        </w:rPr>
        <w:t xml:space="preserve">Her bir katılımcıya 12 örnekten oluşan boşluk doldurmalı diyalog formu verilir. Formdaki boşluklara yetişkin egodurumuna ait ifadeler yazmaları istenir. Formlar doldurulduktan sonra gönüllü bir katılımcının cevapları tahtaya yansıtılan örnek forma yazılır. Cevapların yetişkin egodurumuna uygun olup olmadığı tartışılır. Yetişkin egodurumunun yargılamayan, suçlamayan, duyguları kontrol eden, mantıklı, gerçekçi ve problem-çözücü özellikleri içerdiği vurgulanır (15 dk).  </w:t>
      </w:r>
    </w:p>
    <w:p w14:paraId="658B6F28" w14:textId="77777777" w:rsidR="00DF1B02" w:rsidRPr="000820DE" w:rsidRDefault="00DF1B02" w:rsidP="0030625C">
      <w:pPr>
        <w:widowControl w:val="0"/>
        <w:numPr>
          <w:ilvl w:val="0"/>
          <w:numId w:val="13"/>
        </w:numPr>
        <w:suppressAutoHyphens/>
        <w:spacing w:after="0" w:line="240" w:lineRule="auto"/>
        <w:jc w:val="both"/>
        <w:rPr>
          <w:rFonts w:cstheme="minorHAnsi"/>
          <w:b/>
          <w:sz w:val="24"/>
          <w:szCs w:val="24"/>
        </w:rPr>
      </w:pPr>
      <w:r w:rsidRPr="000820DE">
        <w:rPr>
          <w:rFonts w:cstheme="minorHAnsi"/>
          <w:b/>
          <w:sz w:val="24"/>
          <w:szCs w:val="24"/>
        </w:rPr>
        <w:t xml:space="preserve">Eleştirel Ebeveyn egodurumundan Altın Çocuk egodurumuna gönderilen ve problem yaratan etkileşimlere dair örnekler verilir. Eleştirel Ebeveyn egodurumundan Asi Çocuk egodurumuna gönderilen ve problem yaratan etkileşimlere dair örnekler verilir. Doğal Çocuk egodurumundan Koruyucu Ebeveyn egodurumuna gönderilen ve problem yaratan etkileşimlere dair örnekler verilir. Bu etkileşimlerin problem yaratabileceği vurgulandıktan sonra Yetişkin-Yetişkin etkileşimine ilişkin örnekler verilir ve bu etkileşimlerin problem çözücü yanı vurgulanır (20 dk). </w:t>
      </w:r>
    </w:p>
    <w:p w14:paraId="313448AB" w14:textId="78C83E08" w:rsidR="00DF1B02" w:rsidRPr="00F74656" w:rsidRDefault="00DF1B02" w:rsidP="0030625C">
      <w:pPr>
        <w:widowControl w:val="0"/>
        <w:numPr>
          <w:ilvl w:val="0"/>
          <w:numId w:val="13"/>
        </w:numPr>
        <w:suppressAutoHyphens/>
        <w:spacing w:after="0" w:line="240" w:lineRule="auto"/>
        <w:jc w:val="both"/>
        <w:rPr>
          <w:rFonts w:cstheme="minorHAnsi"/>
          <w:sz w:val="24"/>
          <w:szCs w:val="24"/>
          <w:shd w:val="clear" w:color="auto" w:fill="FFFFFF"/>
        </w:rPr>
      </w:pPr>
      <w:r w:rsidRPr="000820DE">
        <w:rPr>
          <w:rFonts w:cstheme="minorHAnsi"/>
          <w:b/>
          <w:sz w:val="24"/>
          <w:szCs w:val="24"/>
        </w:rPr>
        <w:t>Yukarıdaki etkileşimlere benzer örnekler</w:t>
      </w:r>
      <w:r w:rsidR="000820DE" w:rsidRPr="000820DE">
        <w:rPr>
          <w:rFonts w:cstheme="minorHAnsi"/>
          <w:b/>
          <w:sz w:val="24"/>
          <w:szCs w:val="24"/>
        </w:rPr>
        <w:t xml:space="preserve"> ile çalışılır</w:t>
      </w:r>
      <w:r w:rsidRPr="00F74656">
        <w:rPr>
          <w:rFonts w:cstheme="minorHAnsi"/>
          <w:sz w:val="24"/>
          <w:szCs w:val="24"/>
        </w:rPr>
        <w:t xml:space="preserve">. Örn: eleştirel – altın. </w:t>
      </w:r>
    </w:p>
    <w:p w14:paraId="3DD49A9E" w14:textId="5DEE1C80" w:rsidR="00DF1B02" w:rsidRPr="00F74656" w:rsidRDefault="000820DE" w:rsidP="0030625C">
      <w:pPr>
        <w:widowControl w:val="0"/>
        <w:numPr>
          <w:ilvl w:val="0"/>
          <w:numId w:val="13"/>
        </w:numPr>
        <w:suppressAutoHyphens/>
        <w:spacing w:after="0" w:line="240" w:lineRule="auto"/>
        <w:jc w:val="both"/>
        <w:rPr>
          <w:rFonts w:cstheme="minorHAnsi"/>
          <w:b/>
          <w:bCs/>
          <w:sz w:val="24"/>
          <w:szCs w:val="24"/>
        </w:rPr>
      </w:pPr>
      <w:r w:rsidRPr="000820DE">
        <w:rPr>
          <w:rFonts w:cstheme="minorHAnsi"/>
          <w:b/>
          <w:sz w:val="24"/>
          <w:szCs w:val="24"/>
          <w:shd w:val="clear" w:color="auto" w:fill="FFFFFF"/>
        </w:rPr>
        <w:t xml:space="preserve">Oturum özetlenir ve </w:t>
      </w:r>
      <w:r w:rsidR="00DF1B02" w:rsidRPr="000820DE">
        <w:rPr>
          <w:rFonts w:cstheme="minorHAnsi"/>
          <w:b/>
          <w:sz w:val="24"/>
          <w:szCs w:val="24"/>
          <w:shd w:val="clear" w:color="auto" w:fill="FFFFFF"/>
        </w:rPr>
        <w:t>sorular cevaplanarak sonlandırılır</w:t>
      </w:r>
      <w:r w:rsidR="00DF1B02" w:rsidRPr="00F74656">
        <w:rPr>
          <w:rFonts w:cstheme="minorHAnsi"/>
          <w:sz w:val="24"/>
          <w:szCs w:val="24"/>
          <w:shd w:val="clear" w:color="auto" w:fill="FFFFFF"/>
        </w:rPr>
        <w:t xml:space="preserve"> (7 dk).</w:t>
      </w:r>
    </w:p>
    <w:p w14:paraId="203C78B7" w14:textId="77777777" w:rsidR="00DF1B02" w:rsidRPr="00F74656" w:rsidRDefault="00DF1B02" w:rsidP="0030625C">
      <w:pPr>
        <w:spacing w:line="240" w:lineRule="auto"/>
        <w:jc w:val="both"/>
        <w:rPr>
          <w:rFonts w:cstheme="minorHAnsi"/>
          <w:b/>
          <w:bCs/>
          <w:sz w:val="24"/>
          <w:szCs w:val="24"/>
        </w:rPr>
      </w:pPr>
    </w:p>
    <w:p w14:paraId="4A718C5F" w14:textId="77777777" w:rsidR="00187480" w:rsidRDefault="00187480" w:rsidP="00653C16">
      <w:pPr>
        <w:spacing w:line="240" w:lineRule="auto"/>
        <w:jc w:val="center"/>
        <w:rPr>
          <w:rFonts w:cstheme="minorHAnsi"/>
          <w:b/>
          <w:bCs/>
          <w:sz w:val="24"/>
          <w:szCs w:val="24"/>
        </w:rPr>
      </w:pPr>
    </w:p>
    <w:p w14:paraId="4AEFCBBD" w14:textId="40E5C98A" w:rsidR="00DF1B02" w:rsidRPr="00F74656" w:rsidRDefault="00DF1B02" w:rsidP="00653C16">
      <w:pPr>
        <w:spacing w:line="240" w:lineRule="auto"/>
        <w:jc w:val="center"/>
        <w:rPr>
          <w:rFonts w:cstheme="minorHAnsi"/>
          <w:b/>
          <w:bCs/>
          <w:sz w:val="24"/>
          <w:szCs w:val="24"/>
        </w:rPr>
      </w:pPr>
      <w:r w:rsidRPr="00F74656">
        <w:rPr>
          <w:rFonts w:cstheme="minorHAnsi"/>
          <w:b/>
          <w:bCs/>
          <w:sz w:val="24"/>
          <w:szCs w:val="24"/>
        </w:rPr>
        <w:lastRenderedPageBreak/>
        <w:t>5.OTURUM</w:t>
      </w:r>
      <w:r w:rsidR="00653C16">
        <w:rPr>
          <w:rFonts w:cstheme="minorHAnsi"/>
          <w:b/>
          <w:bCs/>
          <w:sz w:val="24"/>
          <w:szCs w:val="24"/>
        </w:rPr>
        <w:t>: EGOGRAM ÇİZME, BASKIN EGODURUMLARI, YETİŞKİN EGODURUMU</w:t>
      </w:r>
    </w:p>
    <w:p w14:paraId="6844105F" w14:textId="77777777" w:rsidR="00DF1B02" w:rsidRPr="00F74656" w:rsidRDefault="00DF1B02" w:rsidP="0030625C">
      <w:pPr>
        <w:spacing w:line="240" w:lineRule="auto"/>
        <w:jc w:val="both"/>
        <w:rPr>
          <w:rFonts w:cstheme="minorHAnsi"/>
          <w:b/>
          <w:bCs/>
          <w:sz w:val="24"/>
          <w:szCs w:val="24"/>
        </w:rPr>
      </w:pPr>
      <w:r w:rsidRPr="00F74656">
        <w:rPr>
          <w:rFonts w:cstheme="minorHAnsi"/>
          <w:b/>
          <w:bCs/>
          <w:sz w:val="24"/>
          <w:szCs w:val="24"/>
        </w:rPr>
        <w:t>Amaç:</w:t>
      </w:r>
    </w:p>
    <w:p w14:paraId="080E0A02" w14:textId="77777777" w:rsidR="00DF1B02" w:rsidRPr="00F74656" w:rsidRDefault="00DF1B02" w:rsidP="0030625C">
      <w:pPr>
        <w:widowControl w:val="0"/>
        <w:numPr>
          <w:ilvl w:val="0"/>
          <w:numId w:val="14"/>
        </w:numPr>
        <w:suppressAutoHyphens/>
        <w:spacing w:after="0" w:line="240" w:lineRule="auto"/>
        <w:jc w:val="both"/>
        <w:rPr>
          <w:rFonts w:cstheme="minorHAnsi"/>
          <w:sz w:val="24"/>
          <w:szCs w:val="24"/>
        </w:rPr>
      </w:pPr>
      <w:r w:rsidRPr="00F74656">
        <w:rPr>
          <w:rFonts w:cstheme="minorHAnsi"/>
          <w:sz w:val="24"/>
          <w:szCs w:val="24"/>
        </w:rPr>
        <w:t>Egogram kavramını öğrenmek ve kendi egogramını çizerek yorumlama becerisini edinmek.</w:t>
      </w:r>
    </w:p>
    <w:p w14:paraId="1DA29804" w14:textId="77777777" w:rsidR="00DF1B02" w:rsidRPr="00F74656" w:rsidRDefault="00DF1B02" w:rsidP="0030625C">
      <w:pPr>
        <w:widowControl w:val="0"/>
        <w:numPr>
          <w:ilvl w:val="0"/>
          <w:numId w:val="14"/>
        </w:numPr>
        <w:suppressAutoHyphens/>
        <w:spacing w:after="0" w:line="240" w:lineRule="auto"/>
        <w:jc w:val="both"/>
        <w:rPr>
          <w:rFonts w:cstheme="minorHAnsi"/>
          <w:sz w:val="24"/>
          <w:szCs w:val="24"/>
        </w:rPr>
      </w:pPr>
      <w:r w:rsidRPr="00F74656">
        <w:rPr>
          <w:rFonts w:cstheme="minorHAnsi"/>
          <w:sz w:val="24"/>
          <w:szCs w:val="24"/>
        </w:rPr>
        <w:t>Egogram üzerinden kullandığı baskın egodurumlarını belirlemek.</w:t>
      </w:r>
    </w:p>
    <w:p w14:paraId="01AE8828" w14:textId="77777777" w:rsidR="00DF1B02" w:rsidRPr="00F74656" w:rsidRDefault="00DF1B02" w:rsidP="0030625C">
      <w:pPr>
        <w:widowControl w:val="0"/>
        <w:numPr>
          <w:ilvl w:val="0"/>
          <w:numId w:val="14"/>
        </w:numPr>
        <w:suppressAutoHyphens/>
        <w:spacing w:after="0" w:line="240" w:lineRule="auto"/>
        <w:jc w:val="both"/>
        <w:rPr>
          <w:rFonts w:cstheme="minorHAnsi"/>
          <w:b/>
          <w:bCs/>
          <w:sz w:val="24"/>
          <w:szCs w:val="24"/>
        </w:rPr>
      </w:pPr>
      <w:r w:rsidRPr="00F74656">
        <w:rPr>
          <w:rFonts w:cstheme="minorHAnsi"/>
          <w:sz w:val="24"/>
          <w:szCs w:val="24"/>
        </w:rPr>
        <w:t>Günlük hayatta yetişkin egodurumunu kullanarak, bu egodurumunun kişilerarası problem çözmedeki rolünü gözlemlemek.</w:t>
      </w:r>
    </w:p>
    <w:p w14:paraId="1FAA0A93" w14:textId="77777777" w:rsidR="00DF1B02" w:rsidRPr="00F74656" w:rsidRDefault="00DF1B02" w:rsidP="0030625C">
      <w:pPr>
        <w:spacing w:line="240" w:lineRule="auto"/>
        <w:jc w:val="both"/>
        <w:rPr>
          <w:rFonts w:cstheme="minorHAnsi"/>
          <w:b/>
          <w:bCs/>
          <w:sz w:val="24"/>
          <w:szCs w:val="24"/>
        </w:rPr>
      </w:pPr>
    </w:p>
    <w:p w14:paraId="59646B0A" w14:textId="79DFB177" w:rsidR="00DF1B02" w:rsidRPr="00F74656" w:rsidRDefault="00DF1B02" w:rsidP="0030625C">
      <w:pPr>
        <w:spacing w:line="240" w:lineRule="auto"/>
        <w:jc w:val="both"/>
        <w:rPr>
          <w:rFonts w:cstheme="minorHAnsi"/>
          <w:b/>
          <w:bCs/>
          <w:sz w:val="24"/>
          <w:szCs w:val="24"/>
        </w:rPr>
      </w:pPr>
      <w:r w:rsidRPr="00F74656">
        <w:rPr>
          <w:rFonts w:cstheme="minorHAnsi"/>
          <w:b/>
          <w:bCs/>
          <w:sz w:val="24"/>
          <w:szCs w:val="24"/>
        </w:rPr>
        <w:t>Materyaller:</w:t>
      </w:r>
    </w:p>
    <w:p w14:paraId="3C813C2B" w14:textId="77777777" w:rsidR="00DF1B02" w:rsidRPr="00F74656" w:rsidRDefault="00DF1B02" w:rsidP="0030625C">
      <w:pPr>
        <w:widowControl w:val="0"/>
        <w:numPr>
          <w:ilvl w:val="0"/>
          <w:numId w:val="15"/>
        </w:numPr>
        <w:suppressAutoHyphens/>
        <w:spacing w:after="0" w:line="240" w:lineRule="auto"/>
        <w:jc w:val="both"/>
        <w:rPr>
          <w:rFonts w:cstheme="minorHAnsi"/>
          <w:b/>
          <w:bCs/>
          <w:sz w:val="24"/>
          <w:szCs w:val="24"/>
        </w:rPr>
      </w:pPr>
      <w:r w:rsidRPr="00F74656">
        <w:rPr>
          <w:rFonts w:cstheme="minorHAnsi"/>
          <w:sz w:val="24"/>
          <w:szCs w:val="24"/>
        </w:rPr>
        <w:t>Kağıt, kalem</w:t>
      </w:r>
    </w:p>
    <w:p w14:paraId="44EE06D3" w14:textId="77777777" w:rsidR="00DF1B02" w:rsidRPr="00F74656" w:rsidRDefault="00DF1B02" w:rsidP="0030625C">
      <w:pPr>
        <w:spacing w:line="240" w:lineRule="auto"/>
        <w:jc w:val="both"/>
        <w:rPr>
          <w:rFonts w:cstheme="minorHAnsi"/>
          <w:b/>
          <w:bCs/>
          <w:sz w:val="24"/>
          <w:szCs w:val="24"/>
        </w:rPr>
      </w:pPr>
    </w:p>
    <w:p w14:paraId="7A88B83F" w14:textId="77777777" w:rsidR="00DF1B02" w:rsidRPr="00F74656" w:rsidRDefault="00DF1B02" w:rsidP="0030625C">
      <w:pPr>
        <w:spacing w:line="240" w:lineRule="auto"/>
        <w:jc w:val="both"/>
        <w:rPr>
          <w:rFonts w:cstheme="minorHAnsi"/>
          <w:b/>
          <w:bCs/>
          <w:sz w:val="24"/>
          <w:szCs w:val="24"/>
        </w:rPr>
      </w:pPr>
      <w:r w:rsidRPr="00F74656">
        <w:rPr>
          <w:rFonts w:cstheme="minorHAnsi"/>
          <w:b/>
          <w:bCs/>
          <w:sz w:val="24"/>
          <w:szCs w:val="24"/>
        </w:rPr>
        <w:t>Süreç (50 dk):</w:t>
      </w:r>
    </w:p>
    <w:p w14:paraId="333C53F7" w14:textId="2A35C0D8" w:rsidR="00DF1B02" w:rsidRPr="00D278FE" w:rsidRDefault="00DF1B02" w:rsidP="0030625C">
      <w:pPr>
        <w:widowControl w:val="0"/>
        <w:numPr>
          <w:ilvl w:val="0"/>
          <w:numId w:val="16"/>
        </w:numPr>
        <w:suppressAutoHyphens/>
        <w:spacing w:after="0" w:line="240" w:lineRule="auto"/>
        <w:jc w:val="both"/>
        <w:rPr>
          <w:rFonts w:cstheme="minorHAnsi"/>
          <w:b/>
          <w:sz w:val="24"/>
          <w:szCs w:val="24"/>
        </w:rPr>
      </w:pPr>
      <w:r w:rsidRPr="00D278FE">
        <w:rPr>
          <w:rFonts w:cstheme="minorHAnsi"/>
          <w:b/>
          <w:sz w:val="24"/>
          <w:szCs w:val="24"/>
        </w:rPr>
        <w:t>Katılımcılara önceki oturumlarda neler yapıldığı sorulur ve sonrasında ilk dört oturumda yapılanlar özetlenir (</w:t>
      </w:r>
      <w:r w:rsidR="00D278FE">
        <w:rPr>
          <w:rFonts w:cstheme="minorHAnsi"/>
          <w:b/>
          <w:sz w:val="24"/>
          <w:szCs w:val="24"/>
        </w:rPr>
        <w:t>5</w:t>
      </w:r>
      <w:r w:rsidRPr="00D278FE">
        <w:rPr>
          <w:rFonts w:cstheme="minorHAnsi"/>
          <w:b/>
          <w:sz w:val="24"/>
          <w:szCs w:val="24"/>
        </w:rPr>
        <w:t xml:space="preserve"> dk).</w:t>
      </w:r>
    </w:p>
    <w:p w14:paraId="2C6E0BFD" w14:textId="77777777" w:rsidR="00DF1B02" w:rsidRPr="00D278FE" w:rsidRDefault="00DF1B02" w:rsidP="0030625C">
      <w:pPr>
        <w:widowControl w:val="0"/>
        <w:numPr>
          <w:ilvl w:val="0"/>
          <w:numId w:val="16"/>
        </w:numPr>
        <w:suppressAutoHyphens/>
        <w:spacing w:after="0" w:line="240" w:lineRule="auto"/>
        <w:jc w:val="both"/>
        <w:rPr>
          <w:rFonts w:cstheme="minorHAnsi"/>
          <w:b/>
          <w:sz w:val="24"/>
          <w:szCs w:val="24"/>
        </w:rPr>
      </w:pPr>
      <w:r w:rsidRPr="00D278FE">
        <w:rPr>
          <w:rFonts w:cstheme="minorHAnsi"/>
          <w:b/>
          <w:sz w:val="24"/>
          <w:szCs w:val="24"/>
        </w:rPr>
        <w:t>Katılımcılara bu oturumda neler yapılacağı anlatılır (1 dk):</w:t>
      </w:r>
    </w:p>
    <w:p w14:paraId="14CEB9E9" w14:textId="77777777" w:rsidR="00DF1B02" w:rsidRPr="00F74656" w:rsidRDefault="00DF1B02" w:rsidP="0030625C">
      <w:pPr>
        <w:spacing w:line="240" w:lineRule="auto"/>
        <w:jc w:val="both"/>
        <w:rPr>
          <w:rFonts w:cstheme="minorHAnsi"/>
          <w:sz w:val="24"/>
          <w:szCs w:val="24"/>
        </w:rPr>
      </w:pPr>
      <w:r w:rsidRPr="00F74656">
        <w:rPr>
          <w:rFonts w:cstheme="minorHAnsi"/>
          <w:sz w:val="24"/>
          <w:szCs w:val="24"/>
        </w:rPr>
        <w:t xml:space="preserve">"Bugün herkes kendi kullandığı iletişim tarzlarını gösteren bir grafik çizecek. Bu grafik kendimizle ilgili farkındalığımızı artırmada işimize yarayacak."  </w:t>
      </w:r>
    </w:p>
    <w:p w14:paraId="59BEE0AE" w14:textId="10C3F720" w:rsidR="00DF1B02" w:rsidRPr="00D278FE" w:rsidRDefault="00DF1B02" w:rsidP="0030625C">
      <w:pPr>
        <w:widowControl w:val="0"/>
        <w:numPr>
          <w:ilvl w:val="0"/>
          <w:numId w:val="16"/>
        </w:numPr>
        <w:suppressAutoHyphens/>
        <w:spacing w:after="0" w:line="240" w:lineRule="auto"/>
        <w:jc w:val="both"/>
        <w:rPr>
          <w:rFonts w:cstheme="minorHAnsi"/>
          <w:b/>
          <w:sz w:val="24"/>
          <w:szCs w:val="24"/>
        </w:rPr>
      </w:pPr>
      <w:r w:rsidRPr="00D278FE">
        <w:rPr>
          <w:rFonts w:cstheme="minorHAnsi"/>
          <w:b/>
          <w:sz w:val="24"/>
          <w:szCs w:val="24"/>
        </w:rPr>
        <w:t>Katılımcılara kağıt ve kalem dağıtılır. Projeksiyonda örnek egogram yansıtılır. Örnek üzerinden egogram etkinliği katılımcılara anlatılır (</w:t>
      </w:r>
      <w:r w:rsidR="00D278FE" w:rsidRPr="00D278FE">
        <w:rPr>
          <w:rFonts w:cstheme="minorHAnsi"/>
          <w:b/>
          <w:sz w:val="24"/>
          <w:szCs w:val="24"/>
        </w:rPr>
        <w:t>1</w:t>
      </w:r>
      <w:r w:rsidRPr="00D278FE">
        <w:rPr>
          <w:rFonts w:cstheme="minorHAnsi"/>
          <w:b/>
          <w:sz w:val="24"/>
          <w:szCs w:val="24"/>
        </w:rPr>
        <w:t xml:space="preserve">5 dk): </w:t>
      </w:r>
    </w:p>
    <w:p w14:paraId="0ABE6687" w14:textId="77777777" w:rsidR="00DF1B02" w:rsidRPr="00F74656" w:rsidRDefault="00DF1B02" w:rsidP="0030625C">
      <w:pPr>
        <w:spacing w:line="240" w:lineRule="auto"/>
        <w:jc w:val="both"/>
        <w:rPr>
          <w:rFonts w:cstheme="minorHAnsi"/>
          <w:sz w:val="24"/>
          <w:szCs w:val="24"/>
        </w:rPr>
      </w:pPr>
      <w:r w:rsidRPr="00F74656">
        <w:rPr>
          <w:rFonts w:cstheme="minorHAnsi"/>
          <w:sz w:val="24"/>
          <w:szCs w:val="24"/>
        </w:rPr>
        <w:t>"Bu grafik üç ana daireden oluşuyor: ebeveyn, yetişkin ve çocuk. Bu üç dairenin büyüklükleri, sizin onları kullanma sıklığınıza göre değişebilir. Eğer yetişkin iletişim tarzını fazla kullanmadığınızı düşünüyorsanız, o daireyi diğerlerinden daha küçük yapabilirsiniz. En çok kullandığınız iletişim tarzına ait dairenin en büyük olması beklenmektedir." Evet buraya kadar sormak istediğiniz bir şey var mı?</w:t>
      </w:r>
    </w:p>
    <w:p w14:paraId="4570116C" w14:textId="77777777" w:rsidR="00DF1B02" w:rsidRPr="00F74656" w:rsidRDefault="00DF1B02" w:rsidP="0030625C">
      <w:pPr>
        <w:spacing w:line="240" w:lineRule="auto"/>
        <w:jc w:val="both"/>
        <w:rPr>
          <w:rFonts w:cstheme="minorHAnsi"/>
          <w:sz w:val="24"/>
          <w:szCs w:val="24"/>
        </w:rPr>
      </w:pPr>
      <w:r w:rsidRPr="00F74656">
        <w:rPr>
          <w:rFonts w:cstheme="minorHAnsi"/>
          <w:sz w:val="24"/>
          <w:szCs w:val="24"/>
        </w:rPr>
        <w:t>"Ebeveyn iletişim tarzı bildiğiniz gibi eleştirel ebeveyn ve koruyucu ebeveynden oluşmakta. Eğer ikisini de eşit kullandığınızı düşünüyorsanız daireyi ortadan ikiye bölebilirsiniz. Eğer birini daha fazla kullandığınızı düşünüyorsanız, o iletişim tarzına daha fazla yer ayırabilirsiniz. Benzer şekilde çocuk iletişim tarzı asi çocuk, altın çocuk ve doğal çocuktan oluşmakta. Bu daireyi de her üç iletişim tarzını kullanma derecenize göre bölmenizi istiyorum."</w:t>
      </w:r>
    </w:p>
    <w:p w14:paraId="775947E7" w14:textId="70FC0E78" w:rsidR="00DF1B02" w:rsidRPr="00F74656" w:rsidRDefault="00D278FE" w:rsidP="0030625C">
      <w:pPr>
        <w:widowControl w:val="0"/>
        <w:numPr>
          <w:ilvl w:val="0"/>
          <w:numId w:val="16"/>
        </w:numPr>
        <w:suppressAutoHyphens/>
        <w:spacing w:after="0" w:line="240" w:lineRule="auto"/>
        <w:jc w:val="both"/>
        <w:rPr>
          <w:rFonts w:cstheme="minorHAnsi"/>
          <w:sz w:val="24"/>
          <w:szCs w:val="24"/>
        </w:rPr>
      </w:pPr>
      <w:r w:rsidRPr="00D278FE">
        <w:rPr>
          <w:rFonts w:cstheme="minorHAnsi"/>
          <w:b/>
          <w:sz w:val="24"/>
          <w:szCs w:val="24"/>
        </w:rPr>
        <w:t>Örnek egogram</w:t>
      </w:r>
      <w:r w:rsidR="00DF1B02" w:rsidRPr="00D278FE">
        <w:rPr>
          <w:rFonts w:cstheme="minorHAnsi"/>
          <w:b/>
          <w:sz w:val="24"/>
          <w:szCs w:val="24"/>
        </w:rPr>
        <w:t>ın katılımcılar tarafından yorumlanması istenir</w:t>
      </w:r>
      <w:r w:rsidR="00DF1B02" w:rsidRPr="00F74656">
        <w:rPr>
          <w:rFonts w:cstheme="minorHAnsi"/>
          <w:sz w:val="24"/>
          <w:szCs w:val="24"/>
        </w:rPr>
        <w:t xml:space="preserve"> (</w:t>
      </w:r>
      <w:r>
        <w:rPr>
          <w:rFonts w:cstheme="minorHAnsi"/>
          <w:sz w:val="24"/>
          <w:szCs w:val="24"/>
        </w:rPr>
        <w:t>5</w:t>
      </w:r>
      <w:r w:rsidR="00DF1B02" w:rsidRPr="00F74656">
        <w:rPr>
          <w:rFonts w:cstheme="minorHAnsi"/>
          <w:sz w:val="24"/>
          <w:szCs w:val="24"/>
        </w:rPr>
        <w:t xml:space="preserve"> dk).</w:t>
      </w:r>
    </w:p>
    <w:p w14:paraId="372869CC" w14:textId="0BF59117" w:rsidR="00DF1B02" w:rsidRPr="00F74656" w:rsidRDefault="00DF1B02" w:rsidP="0030625C">
      <w:pPr>
        <w:widowControl w:val="0"/>
        <w:numPr>
          <w:ilvl w:val="0"/>
          <w:numId w:val="16"/>
        </w:numPr>
        <w:suppressAutoHyphens/>
        <w:spacing w:after="0" w:line="240" w:lineRule="auto"/>
        <w:jc w:val="both"/>
        <w:rPr>
          <w:rFonts w:cstheme="minorHAnsi"/>
          <w:sz w:val="24"/>
          <w:szCs w:val="24"/>
        </w:rPr>
      </w:pPr>
      <w:r w:rsidRPr="00D278FE">
        <w:rPr>
          <w:rFonts w:cstheme="minorHAnsi"/>
          <w:b/>
          <w:sz w:val="24"/>
          <w:szCs w:val="24"/>
        </w:rPr>
        <w:t>Örnek egogram üzerinden baskın egodurumları ile ilgili bilgi verilir.</w:t>
      </w:r>
      <w:r w:rsidRPr="00F74656">
        <w:rPr>
          <w:rFonts w:cstheme="minorHAnsi"/>
          <w:sz w:val="24"/>
          <w:szCs w:val="24"/>
        </w:rPr>
        <w:t xml:space="preserve"> Ebeveyn egodurumunun baskın olarak kullanılmasının kişilerarası etkileşimlere nasıl yansıdığı tartışılır. Çocuk egodurumunun baskın olarak kullanılmasının kişilerarası etkileşimlere nasıl yansıdığı tartışılır. Yetişkin egodurumunun baskın olarak kullanılmasının kişilerarası etkileşimlere nasıl yansıdığı tartışılır. Yetişkin egodurumunun kişilerarası etkileşimlerin derin, anlamlı ve doyum sağlayıcı olmasına nasıl katkıda bulunduğu vurgulanır. Özellikle kriz durumlarında yetişkin egodurumunu kullanmanın daha güçleştiği; ancak tam da bu durumlarda yetişkin egodurumunu kullanmanın problem-çözücü olduğu vurgulanır (</w:t>
      </w:r>
      <w:r w:rsidR="00D278FE">
        <w:rPr>
          <w:rFonts w:cstheme="minorHAnsi"/>
          <w:sz w:val="24"/>
          <w:szCs w:val="24"/>
        </w:rPr>
        <w:t xml:space="preserve">5 </w:t>
      </w:r>
      <w:r w:rsidRPr="00F74656">
        <w:rPr>
          <w:rFonts w:cstheme="minorHAnsi"/>
          <w:sz w:val="24"/>
          <w:szCs w:val="24"/>
        </w:rPr>
        <w:t>dk).</w:t>
      </w:r>
    </w:p>
    <w:p w14:paraId="246F7AC6" w14:textId="66CBDEAB" w:rsidR="00DF1B02" w:rsidRPr="00F74656" w:rsidRDefault="00DF1B02" w:rsidP="0030625C">
      <w:pPr>
        <w:widowControl w:val="0"/>
        <w:numPr>
          <w:ilvl w:val="0"/>
          <w:numId w:val="16"/>
        </w:numPr>
        <w:suppressAutoHyphens/>
        <w:spacing w:after="0" w:line="240" w:lineRule="auto"/>
        <w:jc w:val="both"/>
        <w:rPr>
          <w:rFonts w:cstheme="minorHAnsi"/>
          <w:sz w:val="24"/>
          <w:szCs w:val="24"/>
        </w:rPr>
      </w:pPr>
      <w:r w:rsidRPr="00D278FE">
        <w:rPr>
          <w:rFonts w:cstheme="minorHAnsi"/>
          <w:b/>
          <w:sz w:val="24"/>
          <w:szCs w:val="24"/>
        </w:rPr>
        <w:t>Katılımcıların kendi egogramlarını çizmeleri istenir</w:t>
      </w:r>
      <w:r w:rsidRPr="00F74656">
        <w:rPr>
          <w:rFonts w:cstheme="minorHAnsi"/>
          <w:sz w:val="24"/>
          <w:szCs w:val="24"/>
        </w:rPr>
        <w:t xml:space="preserve"> (</w:t>
      </w:r>
      <w:r w:rsidR="00D278FE">
        <w:rPr>
          <w:rFonts w:cstheme="minorHAnsi"/>
          <w:sz w:val="24"/>
          <w:szCs w:val="24"/>
        </w:rPr>
        <w:t>20</w:t>
      </w:r>
      <w:r w:rsidRPr="00F74656">
        <w:rPr>
          <w:rFonts w:cstheme="minorHAnsi"/>
          <w:sz w:val="24"/>
          <w:szCs w:val="24"/>
        </w:rPr>
        <w:t xml:space="preserve"> dk).</w:t>
      </w:r>
    </w:p>
    <w:p w14:paraId="63C5B23A" w14:textId="77777777" w:rsidR="00DF1B02" w:rsidRPr="00F74656" w:rsidRDefault="00DF1B02" w:rsidP="0030625C">
      <w:pPr>
        <w:widowControl w:val="0"/>
        <w:numPr>
          <w:ilvl w:val="0"/>
          <w:numId w:val="16"/>
        </w:numPr>
        <w:suppressAutoHyphens/>
        <w:spacing w:after="0" w:line="240" w:lineRule="auto"/>
        <w:jc w:val="both"/>
        <w:rPr>
          <w:rFonts w:cstheme="minorHAnsi"/>
          <w:sz w:val="24"/>
          <w:szCs w:val="24"/>
          <w:shd w:val="clear" w:color="auto" w:fill="FFFFFF"/>
        </w:rPr>
      </w:pPr>
      <w:r w:rsidRPr="00D278FE">
        <w:rPr>
          <w:rFonts w:cstheme="minorHAnsi"/>
          <w:b/>
          <w:sz w:val="24"/>
          <w:szCs w:val="24"/>
        </w:rPr>
        <w:t>Gönüllü katılımcılardan egogramlarını tahtada da çizmeleri istenir ve uygulamacı egogramları yorumlar</w:t>
      </w:r>
      <w:r w:rsidRPr="00F74656">
        <w:rPr>
          <w:rFonts w:cstheme="minorHAnsi"/>
          <w:sz w:val="24"/>
          <w:szCs w:val="24"/>
        </w:rPr>
        <w:t xml:space="preserve"> (5 dk). </w:t>
      </w:r>
    </w:p>
    <w:p w14:paraId="0BE4B1D7" w14:textId="77777777" w:rsidR="00D278FE" w:rsidRPr="00D278FE" w:rsidRDefault="00DF1B02" w:rsidP="0030625C">
      <w:pPr>
        <w:widowControl w:val="0"/>
        <w:numPr>
          <w:ilvl w:val="0"/>
          <w:numId w:val="16"/>
        </w:numPr>
        <w:suppressAutoHyphens/>
        <w:spacing w:after="0" w:line="240" w:lineRule="auto"/>
        <w:jc w:val="both"/>
        <w:rPr>
          <w:rFonts w:cstheme="minorHAnsi"/>
          <w:sz w:val="24"/>
          <w:szCs w:val="24"/>
        </w:rPr>
      </w:pPr>
      <w:r w:rsidRPr="00F74656">
        <w:rPr>
          <w:rFonts w:cstheme="minorHAnsi"/>
          <w:sz w:val="24"/>
          <w:szCs w:val="24"/>
          <w:shd w:val="clear" w:color="auto" w:fill="FFFFFF"/>
        </w:rPr>
        <w:lastRenderedPageBreak/>
        <w:t>"Grafiklerimizi yorumladık, kendi grafiğinizle benzerlikler var mı? Paylaşmak isteyen var mı?"</w:t>
      </w:r>
    </w:p>
    <w:p w14:paraId="32535308" w14:textId="362A329E" w:rsidR="00DF1B02" w:rsidRPr="00F74656" w:rsidRDefault="00DF1B02" w:rsidP="0030625C">
      <w:pPr>
        <w:widowControl w:val="0"/>
        <w:numPr>
          <w:ilvl w:val="0"/>
          <w:numId w:val="16"/>
        </w:numPr>
        <w:suppressAutoHyphens/>
        <w:spacing w:after="0" w:line="240" w:lineRule="auto"/>
        <w:jc w:val="both"/>
        <w:rPr>
          <w:rFonts w:cstheme="minorHAnsi"/>
          <w:sz w:val="24"/>
          <w:szCs w:val="24"/>
        </w:rPr>
      </w:pPr>
      <w:r w:rsidRPr="00D278FE">
        <w:rPr>
          <w:rFonts w:cstheme="minorHAnsi"/>
          <w:b/>
          <w:sz w:val="24"/>
          <w:szCs w:val="24"/>
        </w:rPr>
        <w:t>Katılımcılara kriz durumunda yetişkin egodurumunu kullanmalarına yönelik yaşantı ödevi anlatılır</w:t>
      </w:r>
      <w:r w:rsidRPr="00F74656">
        <w:rPr>
          <w:rFonts w:cstheme="minorHAnsi"/>
          <w:sz w:val="24"/>
          <w:szCs w:val="24"/>
        </w:rPr>
        <w:t xml:space="preserve"> (4 dk): </w:t>
      </w:r>
    </w:p>
    <w:p w14:paraId="41A52C54" w14:textId="77777777" w:rsidR="00DF1B02" w:rsidRPr="00F74656" w:rsidRDefault="00DF1B02" w:rsidP="0030625C">
      <w:pPr>
        <w:spacing w:line="240" w:lineRule="auto"/>
        <w:jc w:val="both"/>
        <w:rPr>
          <w:rFonts w:cstheme="minorHAnsi"/>
          <w:sz w:val="24"/>
          <w:szCs w:val="24"/>
          <w:shd w:val="clear" w:color="auto" w:fill="FFFFFF"/>
        </w:rPr>
      </w:pPr>
      <w:r w:rsidRPr="00F74656">
        <w:rPr>
          <w:rFonts w:cstheme="minorHAnsi"/>
          <w:sz w:val="24"/>
          <w:szCs w:val="24"/>
        </w:rPr>
        <w:t>"Sizden gelecek haftaya kadar problem yaratan bir iletişim tarzına karşılık yetişkin iletişim tarzını kullanarak cevap verdiğiniz diyalogları getirmenizi istiyorum. Eğer bu hafta böyle bir etkileşimde bulunmaya fırsatınız olmazsa, geçmişte yaşadığınız bir örneği de getirebilirsiniz."</w:t>
      </w:r>
    </w:p>
    <w:p w14:paraId="78A264DC" w14:textId="1059423B" w:rsidR="00DF1B02" w:rsidRPr="00F74656" w:rsidRDefault="00590860" w:rsidP="0030625C">
      <w:pPr>
        <w:widowControl w:val="0"/>
        <w:numPr>
          <w:ilvl w:val="0"/>
          <w:numId w:val="16"/>
        </w:numPr>
        <w:suppressAutoHyphens/>
        <w:spacing w:after="0" w:line="240" w:lineRule="auto"/>
        <w:jc w:val="both"/>
        <w:rPr>
          <w:rFonts w:cstheme="minorHAnsi"/>
          <w:b/>
          <w:bCs/>
          <w:sz w:val="24"/>
          <w:szCs w:val="24"/>
        </w:rPr>
      </w:pPr>
      <w:r w:rsidRPr="00F74656">
        <w:rPr>
          <w:rFonts w:cstheme="minorHAnsi"/>
          <w:sz w:val="24"/>
          <w:szCs w:val="24"/>
          <w:shd w:val="clear" w:color="auto" w:fill="FFFFFF"/>
        </w:rPr>
        <w:t>Oturum özetlenir ve</w:t>
      </w:r>
      <w:r w:rsidR="00DF1B02" w:rsidRPr="00F74656">
        <w:rPr>
          <w:rFonts w:cstheme="minorHAnsi"/>
          <w:sz w:val="24"/>
          <w:szCs w:val="24"/>
          <w:shd w:val="clear" w:color="auto" w:fill="FFFFFF"/>
        </w:rPr>
        <w:t xml:space="preserve"> sorular cevaplanarak sonlandırılır (5 dk).</w:t>
      </w:r>
    </w:p>
    <w:p w14:paraId="09043DAB" w14:textId="77777777" w:rsidR="00DF1B02" w:rsidRPr="00F74656" w:rsidRDefault="00DF1B02" w:rsidP="0030625C">
      <w:pPr>
        <w:spacing w:line="240" w:lineRule="auto"/>
        <w:jc w:val="both"/>
        <w:rPr>
          <w:rFonts w:cstheme="minorHAnsi"/>
          <w:b/>
          <w:bCs/>
          <w:sz w:val="24"/>
          <w:szCs w:val="24"/>
        </w:rPr>
      </w:pPr>
    </w:p>
    <w:p w14:paraId="5F37DCD7" w14:textId="0E184E0D" w:rsidR="00DF1B02" w:rsidRPr="00F74656" w:rsidRDefault="00DF1B02" w:rsidP="008A5622">
      <w:pPr>
        <w:spacing w:line="240" w:lineRule="auto"/>
        <w:jc w:val="center"/>
        <w:rPr>
          <w:rFonts w:cstheme="minorHAnsi"/>
          <w:b/>
          <w:bCs/>
          <w:sz w:val="24"/>
          <w:szCs w:val="24"/>
        </w:rPr>
      </w:pPr>
      <w:r w:rsidRPr="00F74656">
        <w:rPr>
          <w:rFonts w:cstheme="minorHAnsi"/>
          <w:b/>
          <w:bCs/>
          <w:sz w:val="24"/>
          <w:szCs w:val="24"/>
        </w:rPr>
        <w:t>6.OTURUM</w:t>
      </w:r>
      <w:r w:rsidR="00A23983">
        <w:rPr>
          <w:rFonts w:cstheme="minorHAnsi"/>
          <w:b/>
          <w:bCs/>
          <w:sz w:val="24"/>
          <w:szCs w:val="24"/>
        </w:rPr>
        <w:t xml:space="preserve">: </w:t>
      </w:r>
      <w:r w:rsidR="00D01AEC">
        <w:rPr>
          <w:rFonts w:cstheme="minorHAnsi"/>
          <w:b/>
          <w:bCs/>
          <w:sz w:val="24"/>
          <w:szCs w:val="24"/>
        </w:rPr>
        <w:t>GİZLİ TRANSAKSİYONLAR, YETİŞKİN KAYNAKLAR</w:t>
      </w:r>
    </w:p>
    <w:p w14:paraId="52CDAE04" w14:textId="77777777" w:rsidR="00DF1B02" w:rsidRPr="00F74656" w:rsidRDefault="00DF1B02" w:rsidP="0030625C">
      <w:pPr>
        <w:spacing w:line="240" w:lineRule="auto"/>
        <w:jc w:val="both"/>
        <w:rPr>
          <w:rFonts w:cstheme="minorHAnsi"/>
          <w:b/>
          <w:bCs/>
          <w:sz w:val="24"/>
          <w:szCs w:val="24"/>
        </w:rPr>
      </w:pPr>
      <w:r w:rsidRPr="00F74656">
        <w:rPr>
          <w:rFonts w:cstheme="minorHAnsi"/>
          <w:b/>
          <w:bCs/>
          <w:sz w:val="24"/>
          <w:szCs w:val="24"/>
        </w:rPr>
        <w:t>Amaç:</w:t>
      </w:r>
    </w:p>
    <w:p w14:paraId="1C53FBAE" w14:textId="77777777" w:rsidR="00DF1B02" w:rsidRPr="00F74656" w:rsidRDefault="00DF1B02" w:rsidP="0030625C">
      <w:pPr>
        <w:widowControl w:val="0"/>
        <w:numPr>
          <w:ilvl w:val="0"/>
          <w:numId w:val="17"/>
        </w:numPr>
        <w:suppressAutoHyphens/>
        <w:spacing w:after="0" w:line="240" w:lineRule="auto"/>
        <w:jc w:val="both"/>
        <w:rPr>
          <w:rFonts w:cstheme="minorHAnsi"/>
          <w:sz w:val="24"/>
          <w:szCs w:val="24"/>
        </w:rPr>
      </w:pPr>
      <w:r w:rsidRPr="00F74656">
        <w:rPr>
          <w:rFonts w:cstheme="minorHAnsi"/>
          <w:sz w:val="24"/>
          <w:szCs w:val="24"/>
        </w:rPr>
        <w:t>Günlük hayatta yetişkin egodurumunu kullandıkları etkileşimlere dair örneklerin 1.düzeyde transaksiyonel analizini yapmak.</w:t>
      </w:r>
    </w:p>
    <w:p w14:paraId="5CEB0652" w14:textId="77777777" w:rsidR="00DF1B02" w:rsidRPr="00F74656" w:rsidRDefault="00DF1B02" w:rsidP="0030625C">
      <w:pPr>
        <w:widowControl w:val="0"/>
        <w:numPr>
          <w:ilvl w:val="0"/>
          <w:numId w:val="17"/>
        </w:numPr>
        <w:suppressAutoHyphens/>
        <w:spacing w:after="0" w:line="240" w:lineRule="auto"/>
        <w:jc w:val="both"/>
        <w:rPr>
          <w:rFonts w:cstheme="minorHAnsi"/>
          <w:sz w:val="24"/>
          <w:szCs w:val="24"/>
        </w:rPr>
      </w:pPr>
      <w:r w:rsidRPr="00F74656">
        <w:rPr>
          <w:rFonts w:cstheme="minorHAnsi"/>
          <w:sz w:val="24"/>
          <w:szCs w:val="24"/>
        </w:rPr>
        <w:t>Yetişkin egodurumunun kişilerarası problem çözmedeki önemini kavramak.</w:t>
      </w:r>
    </w:p>
    <w:p w14:paraId="211237CA" w14:textId="77777777" w:rsidR="00DF1B02" w:rsidRPr="00F74656" w:rsidRDefault="00DF1B02" w:rsidP="0030625C">
      <w:pPr>
        <w:widowControl w:val="0"/>
        <w:numPr>
          <w:ilvl w:val="0"/>
          <w:numId w:val="17"/>
        </w:numPr>
        <w:suppressAutoHyphens/>
        <w:spacing w:after="0" w:line="240" w:lineRule="auto"/>
        <w:jc w:val="both"/>
        <w:rPr>
          <w:rFonts w:cstheme="minorHAnsi"/>
          <w:b/>
          <w:bCs/>
          <w:sz w:val="24"/>
          <w:szCs w:val="24"/>
        </w:rPr>
      </w:pPr>
      <w:r w:rsidRPr="00F74656">
        <w:rPr>
          <w:rFonts w:cstheme="minorHAnsi"/>
          <w:sz w:val="24"/>
          <w:szCs w:val="24"/>
        </w:rPr>
        <w:t>Kişilerarası iletişimde yetişkin egodurumunu baskın olarak kullanan ve bu konuda örnek alabilecekleri kişilerin listesini yaparak kendi kaynakları konusunda farkındalık kazanmak.</w:t>
      </w:r>
    </w:p>
    <w:p w14:paraId="52F3150D" w14:textId="77777777" w:rsidR="00DF1B02" w:rsidRPr="00F74656" w:rsidRDefault="00DF1B02" w:rsidP="0030625C">
      <w:pPr>
        <w:spacing w:line="240" w:lineRule="auto"/>
        <w:jc w:val="both"/>
        <w:rPr>
          <w:rFonts w:cstheme="minorHAnsi"/>
          <w:b/>
          <w:bCs/>
          <w:sz w:val="24"/>
          <w:szCs w:val="24"/>
        </w:rPr>
      </w:pPr>
    </w:p>
    <w:p w14:paraId="527B774D" w14:textId="77777777" w:rsidR="00DF1B02" w:rsidRPr="00F74656" w:rsidRDefault="00DF1B02" w:rsidP="0030625C">
      <w:pPr>
        <w:spacing w:line="240" w:lineRule="auto"/>
        <w:jc w:val="both"/>
        <w:rPr>
          <w:rFonts w:cstheme="minorHAnsi"/>
          <w:b/>
          <w:bCs/>
          <w:sz w:val="24"/>
          <w:szCs w:val="24"/>
        </w:rPr>
      </w:pPr>
      <w:r w:rsidRPr="00F74656">
        <w:rPr>
          <w:rFonts w:cstheme="minorHAnsi"/>
          <w:b/>
          <w:bCs/>
          <w:sz w:val="24"/>
          <w:szCs w:val="24"/>
        </w:rPr>
        <w:t>Materyaller:</w:t>
      </w:r>
    </w:p>
    <w:p w14:paraId="46D2A8B9" w14:textId="77777777" w:rsidR="00DF1B02" w:rsidRPr="00F74656" w:rsidRDefault="00DF1B02" w:rsidP="0030625C">
      <w:pPr>
        <w:widowControl w:val="0"/>
        <w:numPr>
          <w:ilvl w:val="0"/>
          <w:numId w:val="18"/>
        </w:numPr>
        <w:suppressAutoHyphens/>
        <w:spacing w:after="0" w:line="240" w:lineRule="auto"/>
        <w:jc w:val="both"/>
        <w:rPr>
          <w:rFonts w:cstheme="minorHAnsi"/>
          <w:sz w:val="24"/>
          <w:szCs w:val="24"/>
        </w:rPr>
      </w:pPr>
      <w:r w:rsidRPr="00F74656">
        <w:rPr>
          <w:rFonts w:cstheme="minorHAnsi"/>
          <w:sz w:val="24"/>
          <w:szCs w:val="24"/>
        </w:rPr>
        <w:t>Etkileşim Kayıt Defterleri</w:t>
      </w:r>
    </w:p>
    <w:p w14:paraId="1A9F99C6" w14:textId="77777777" w:rsidR="00DF1B02" w:rsidRPr="00F74656" w:rsidRDefault="00DF1B02" w:rsidP="0030625C">
      <w:pPr>
        <w:widowControl w:val="0"/>
        <w:numPr>
          <w:ilvl w:val="0"/>
          <w:numId w:val="18"/>
        </w:numPr>
        <w:suppressAutoHyphens/>
        <w:spacing w:after="0" w:line="240" w:lineRule="auto"/>
        <w:jc w:val="both"/>
        <w:rPr>
          <w:rFonts w:cstheme="minorHAnsi"/>
          <w:b/>
          <w:bCs/>
          <w:sz w:val="24"/>
          <w:szCs w:val="24"/>
        </w:rPr>
      </w:pPr>
      <w:r w:rsidRPr="00F74656">
        <w:rPr>
          <w:rFonts w:cstheme="minorHAnsi"/>
          <w:sz w:val="24"/>
          <w:szCs w:val="24"/>
        </w:rPr>
        <w:t>Yetişkin Kaynaklar Listesi (Boş)</w:t>
      </w:r>
    </w:p>
    <w:p w14:paraId="77DB0F3A" w14:textId="77777777" w:rsidR="00DF1B02" w:rsidRPr="00F74656" w:rsidRDefault="00DF1B02" w:rsidP="0030625C">
      <w:pPr>
        <w:spacing w:line="240" w:lineRule="auto"/>
        <w:jc w:val="both"/>
        <w:rPr>
          <w:rFonts w:cstheme="minorHAnsi"/>
          <w:b/>
          <w:bCs/>
          <w:sz w:val="24"/>
          <w:szCs w:val="24"/>
        </w:rPr>
      </w:pPr>
    </w:p>
    <w:p w14:paraId="29E41D28" w14:textId="77777777" w:rsidR="00DF1B02" w:rsidRPr="00F74656" w:rsidRDefault="00DF1B02" w:rsidP="0030625C">
      <w:pPr>
        <w:spacing w:line="240" w:lineRule="auto"/>
        <w:jc w:val="both"/>
        <w:rPr>
          <w:rFonts w:cstheme="minorHAnsi"/>
          <w:b/>
          <w:bCs/>
          <w:sz w:val="24"/>
          <w:szCs w:val="24"/>
        </w:rPr>
      </w:pPr>
      <w:r w:rsidRPr="00F74656">
        <w:rPr>
          <w:rFonts w:cstheme="minorHAnsi"/>
          <w:b/>
          <w:bCs/>
          <w:sz w:val="24"/>
          <w:szCs w:val="24"/>
        </w:rPr>
        <w:t>Süreç (45 dk):</w:t>
      </w:r>
    </w:p>
    <w:p w14:paraId="2AD56A39" w14:textId="77777777" w:rsidR="00DF1B02" w:rsidRPr="00D01AEC" w:rsidRDefault="00DF1B02" w:rsidP="0030625C">
      <w:pPr>
        <w:widowControl w:val="0"/>
        <w:numPr>
          <w:ilvl w:val="0"/>
          <w:numId w:val="19"/>
        </w:numPr>
        <w:suppressAutoHyphens/>
        <w:spacing w:after="0" w:line="240" w:lineRule="auto"/>
        <w:jc w:val="both"/>
        <w:rPr>
          <w:rFonts w:cstheme="minorHAnsi"/>
          <w:b/>
          <w:sz w:val="24"/>
          <w:szCs w:val="24"/>
        </w:rPr>
      </w:pPr>
      <w:r w:rsidRPr="00D01AEC">
        <w:rPr>
          <w:rFonts w:cstheme="minorHAnsi"/>
          <w:b/>
          <w:sz w:val="24"/>
          <w:szCs w:val="24"/>
        </w:rPr>
        <w:t>Katılımcılara bir önceki oturumda neler yapıldığı sorulur ve sonrasında beşinci oturumda yapılanlar özetlenir (3 dk):</w:t>
      </w:r>
    </w:p>
    <w:p w14:paraId="5858DDB4" w14:textId="77777777" w:rsidR="00DF1B02" w:rsidRPr="00F74656" w:rsidRDefault="00DF1B02" w:rsidP="0030625C">
      <w:pPr>
        <w:spacing w:line="240" w:lineRule="auto"/>
        <w:jc w:val="both"/>
        <w:rPr>
          <w:rFonts w:cstheme="minorHAnsi"/>
          <w:sz w:val="24"/>
          <w:szCs w:val="24"/>
        </w:rPr>
      </w:pPr>
      <w:r w:rsidRPr="00F74656">
        <w:rPr>
          <w:rFonts w:cstheme="minorHAnsi"/>
          <w:sz w:val="24"/>
          <w:szCs w:val="24"/>
        </w:rPr>
        <w:t>"Geçen hafta kendi iletişim tarzlarımızı yansıtan grafikler çizmiştik. Daha sonra gönüllü arkadaşlarımızın grafiklerini yorumlamıştım. Daha sonra baskın iletişim tarzlarının kişilerarası etkileşimde problem yaratma ve problem çözmedeki rolünü tartışmıştık. Hangi iletişim tarzları arasındaki etkileşimlerin problem yaratabileceğini ve yetişkin-yetişkin etkileşimlerinin ise problem-çözücü olduğunu konuşmuştuk. Sizden yetişkin iletişim tarzını kullandığınız bir diyalog yazmanızı istemiştim."</w:t>
      </w:r>
    </w:p>
    <w:p w14:paraId="643E29CA" w14:textId="77777777" w:rsidR="00DF1B02" w:rsidRPr="00D01AEC" w:rsidRDefault="00DF1B02" w:rsidP="0030625C">
      <w:pPr>
        <w:widowControl w:val="0"/>
        <w:numPr>
          <w:ilvl w:val="0"/>
          <w:numId w:val="19"/>
        </w:numPr>
        <w:suppressAutoHyphens/>
        <w:spacing w:after="0" w:line="240" w:lineRule="auto"/>
        <w:jc w:val="both"/>
        <w:rPr>
          <w:rFonts w:cstheme="minorHAnsi"/>
          <w:b/>
          <w:sz w:val="24"/>
          <w:szCs w:val="24"/>
        </w:rPr>
      </w:pPr>
      <w:r w:rsidRPr="00D01AEC">
        <w:rPr>
          <w:rFonts w:cstheme="minorHAnsi"/>
          <w:b/>
          <w:sz w:val="24"/>
          <w:szCs w:val="24"/>
        </w:rPr>
        <w:t xml:space="preserve">Katılımcılara bu oturumda neler yapılacağı anlatılır (2 dk): </w:t>
      </w:r>
    </w:p>
    <w:p w14:paraId="3FD61DB3" w14:textId="77777777" w:rsidR="00DF1B02" w:rsidRPr="00F74656" w:rsidRDefault="00DF1B02" w:rsidP="0030625C">
      <w:pPr>
        <w:spacing w:line="240" w:lineRule="auto"/>
        <w:jc w:val="both"/>
        <w:rPr>
          <w:rFonts w:cstheme="minorHAnsi"/>
          <w:sz w:val="24"/>
          <w:szCs w:val="24"/>
        </w:rPr>
      </w:pPr>
      <w:r w:rsidRPr="00F74656">
        <w:rPr>
          <w:rFonts w:cstheme="minorHAnsi"/>
          <w:sz w:val="24"/>
          <w:szCs w:val="24"/>
        </w:rPr>
        <w:t>"Bugün, bu diyalogları değerlendireceğiz, yetişkin iletişim tarzına aitmiş gibi görünen ifadeleri öğreneceğiz. İletişim tarzlarının birbirlerine karıştığı durumlarla ilgili örnekler göreceğiz. Sizlerden de getirdiğiniz diyaloglarda bu tür bir karışma var mı belirlemenizi isteyeceğim."</w:t>
      </w:r>
    </w:p>
    <w:p w14:paraId="143E2469" w14:textId="77777777" w:rsidR="00DF1B02" w:rsidRPr="00F74656" w:rsidRDefault="00DF1B02" w:rsidP="0030625C">
      <w:pPr>
        <w:widowControl w:val="0"/>
        <w:numPr>
          <w:ilvl w:val="0"/>
          <w:numId w:val="19"/>
        </w:numPr>
        <w:suppressAutoHyphens/>
        <w:spacing w:after="0" w:line="240" w:lineRule="auto"/>
        <w:jc w:val="both"/>
        <w:rPr>
          <w:rFonts w:cstheme="minorHAnsi"/>
          <w:sz w:val="24"/>
          <w:szCs w:val="24"/>
          <w:shd w:val="clear" w:color="auto" w:fill="FFFFFF"/>
        </w:rPr>
      </w:pPr>
      <w:r w:rsidRPr="00D01AEC">
        <w:rPr>
          <w:rFonts w:cstheme="minorHAnsi"/>
          <w:b/>
          <w:sz w:val="24"/>
          <w:szCs w:val="24"/>
        </w:rPr>
        <w:t>Gönüllü katılımcıların diyalogları paylaşılır ve tahtaya yazılır.</w:t>
      </w:r>
      <w:r w:rsidRPr="00F74656">
        <w:rPr>
          <w:rFonts w:cstheme="minorHAnsi"/>
          <w:sz w:val="24"/>
          <w:szCs w:val="24"/>
        </w:rPr>
        <w:t xml:space="preserve"> </w:t>
      </w:r>
      <w:r w:rsidRPr="00D01AEC">
        <w:rPr>
          <w:rFonts w:cstheme="minorHAnsi"/>
          <w:b/>
          <w:sz w:val="24"/>
          <w:szCs w:val="24"/>
        </w:rPr>
        <w:t>Daha sonra diyalogtaki ifadelerin yetişkin egodurumundan olup olmadığı ile ilgili diğer katılımcıların görüşleri alınır (10 dk).</w:t>
      </w:r>
    </w:p>
    <w:p w14:paraId="2F079574" w14:textId="77777777" w:rsidR="00DF1B02" w:rsidRPr="00D01AEC" w:rsidRDefault="00DF1B02" w:rsidP="0030625C">
      <w:pPr>
        <w:widowControl w:val="0"/>
        <w:numPr>
          <w:ilvl w:val="0"/>
          <w:numId w:val="19"/>
        </w:numPr>
        <w:suppressAutoHyphens/>
        <w:spacing w:after="0" w:line="240" w:lineRule="auto"/>
        <w:jc w:val="both"/>
        <w:rPr>
          <w:rFonts w:cstheme="minorHAnsi"/>
          <w:b/>
          <w:sz w:val="24"/>
          <w:szCs w:val="24"/>
        </w:rPr>
      </w:pPr>
      <w:r w:rsidRPr="00D01AEC">
        <w:rPr>
          <w:rFonts w:cstheme="minorHAnsi"/>
          <w:b/>
          <w:sz w:val="24"/>
          <w:szCs w:val="24"/>
          <w:shd w:val="clear" w:color="auto" w:fill="FFFFFF"/>
        </w:rPr>
        <w:t xml:space="preserve">Katılımcılara egodurumlarında bulaşma nasıl gerçekleşiyor anlatılır, örnekler verilir (10 dk). </w:t>
      </w:r>
    </w:p>
    <w:p w14:paraId="50FD5DA7" w14:textId="77777777" w:rsidR="00DF1B02" w:rsidRPr="00D01AEC" w:rsidRDefault="00DF1B02" w:rsidP="0030625C">
      <w:pPr>
        <w:widowControl w:val="0"/>
        <w:numPr>
          <w:ilvl w:val="0"/>
          <w:numId w:val="19"/>
        </w:numPr>
        <w:suppressAutoHyphens/>
        <w:spacing w:after="0" w:line="240" w:lineRule="auto"/>
        <w:jc w:val="both"/>
        <w:rPr>
          <w:rFonts w:cstheme="minorHAnsi"/>
          <w:b/>
          <w:sz w:val="24"/>
          <w:szCs w:val="24"/>
        </w:rPr>
      </w:pPr>
      <w:r w:rsidRPr="00D01AEC">
        <w:rPr>
          <w:rFonts w:cstheme="minorHAnsi"/>
          <w:b/>
          <w:sz w:val="24"/>
          <w:szCs w:val="24"/>
        </w:rPr>
        <w:t xml:space="preserve">Katılımcılardan getirdikleri diyaloglarda egodurumu bulaşmalarını varsa bulmaları istenir. Gönüllü katılımcıların paylaşımları tahtaya yazılarak analiz edilir (10 dk). </w:t>
      </w:r>
    </w:p>
    <w:p w14:paraId="22FEB9B2" w14:textId="77777777" w:rsidR="00DF1B02" w:rsidRPr="00D01AEC" w:rsidRDefault="00DF1B02" w:rsidP="0030625C">
      <w:pPr>
        <w:widowControl w:val="0"/>
        <w:numPr>
          <w:ilvl w:val="0"/>
          <w:numId w:val="19"/>
        </w:numPr>
        <w:suppressAutoHyphens/>
        <w:spacing w:after="0" w:line="240" w:lineRule="auto"/>
        <w:jc w:val="both"/>
        <w:rPr>
          <w:rFonts w:cstheme="minorHAnsi"/>
          <w:b/>
          <w:sz w:val="24"/>
          <w:szCs w:val="24"/>
        </w:rPr>
      </w:pPr>
      <w:r w:rsidRPr="00D01AEC">
        <w:rPr>
          <w:rFonts w:cstheme="minorHAnsi"/>
          <w:b/>
          <w:sz w:val="24"/>
          <w:szCs w:val="24"/>
        </w:rPr>
        <w:lastRenderedPageBreak/>
        <w:t>Katılımcılardan kişilerarası iletişimde yetişkin egodurumunu baskın olarak kullanan ve bu konuda örnek alabilecekleri kişilerin ve kullandıkları problem çözme stillerini gösteren bir liste yapmaları istenir (5 dk):</w:t>
      </w:r>
    </w:p>
    <w:p w14:paraId="212695F7" w14:textId="77777777" w:rsidR="00DF1B02" w:rsidRPr="00F74656" w:rsidRDefault="00DF1B02" w:rsidP="0030625C">
      <w:pPr>
        <w:spacing w:line="240" w:lineRule="auto"/>
        <w:jc w:val="both"/>
        <w:rPr>
          <w:rFonts w:cstheme="minorHAnsi"/>
          <w:sz w:val="24"/>
          <w:szCs w:val="24"/>
          <w:shd w:val="clear" w:color="auto" w:fill="FFFFFF"/>
        </w:rPr>
      </w:pPr>
      <w:r w:rsidRPr="00F74656">
        <w:rPr>
          <w:rFonts w:cstheme="minorHAnsi"/>
          <w:sz w:val="24"/>
          <w:szCs w:val="24"/>
        </w:rPr>
        <w:t xml:space="preserve">"Şimdi sizden aile bireylerinden başlayarak bugüne kadar tanıdığınız insanları düşünerek   kriz anında yetişkin iletişim tarzını kullananları belirlemenizi ve bir liste oluşturmanızı istiyorum. Bu listede bu kişilerin isimlerinin karşısına kriz durumunda problemi nasıl çözdüklerini yazmanızı istiyorum. Bu liste kriz anlarında size rehber olacak yetişkin kaynaklarınızın listesi olacak." </w:t>
      </w:r>
    </w:p>
    <w:p w14:paraId="6053F653" w14:textId="77777777" w:rsidR="00DF1B02" w:rsidRPr="00D720B6" w:rsidRDefault="00DF1B02" w:rsidP="0030625C">
      <w:pPr>
        <w:widowControl w:val="0"/>
        <w:numPr>
          <w:ilvl w:val="0"/>
          <w:numId w:val="19"/>
        </w:numPr>
        <w:suppressAutoHyphens/>
        <w:spacing w:after="0" w:line="240" w:lineRule="auto"/>
        <w:jc w:val="both"/>
        <w:rPr>
          <w:rFonts w:cstheme="minorHAnsi"/>
          <w:b/>
          <w:bCs/>
          <w:sz w:val="24"/>
          <w:szCs w:val="24"/>
        </w:rPr>
      </w:pPr>
      <w:r w:rsidRPr="00D720B6">
        <w:rPr>
          <w:rFonts w:cstheme="minorHAnsi"/>
          <w:b/>
          <w:sz w:val="24"/>
          <w:szCs w:val="24"/>
          <w:shd w:val="clear" w:color="auto" w:fill="FFFFFF"/>
        </w:rPr>
        <w:t>Oturum özetlenir ve  sorular cevaplanarak sonlandırılır (5 dk).</w:t>
      </w:r>
    </w:p>
    <w:p w14:paraId="101DC6F1" w14:textId="77777777" w:rsidR="00DF1B02" w:rsidRPr="00F74656" w:rsidRDefault="00DF1B02" w:rsidP="0030625C">
      <w:pPr>
        <w:spacing w:line="240" w:lineRule="auto"/>
        <w:jc w:val="both"/>
        <w:rPr>
          <w:rFonts w:cstheme="minorHAnsi"/>
          <w:b/>
          <w:bCs/>
          <w:sz w:val="24"/>
          <w:szCs w:val="24"/>
        </w:rPr>
      </w:pPr>
    </w:p>
    <w:p w14:paraId="163ECE26" w14:textId="75A25D7F" w:rsidR="00DF1B02" w:rsidRPr="00F74656" w:rsidRDefault="00DF1B02" w:rsidP="00187480">
      <w:pPr>
        <w:spacing w:line="240" w:lineRule="auto"/>
        <w:jc w:val="center"/>
        <w:rPr>
          <w:rFonts w:cstheme="minorHAnsi"/>
          <w:b/>
          <w:bCs/>
          <w:sz w:val="24"/>
          <w:szCs w:val="24"/>
        </w:rPr>
      </w:pPr>
      <w:r w:rsidRPr="00F74656">
        <w:rPr>
          <w:rFonts w:cstheme="minorHAnsi"/>
          <w:b/>
          <w:bCs/>
          <w:sz w:val="24"/>
          <w:szCs w:val="24"/>
        </w:rPr>
        <w:t>7.OTURUM</w:t>
      </w:r>
      <w:r w:rsidR="00D720B6">
        <w:rPr>
          <w:rFonts w:cstheme="minorHAnsi"/>
          <w:b/>
          <w:bCs/>
          <w:sz w:val="24"/>
          <w:szCs w:val="24"/>
        </w:rPr>
        <w:t>: KAYNAKLAR PAYLAŞIM, KRİZ ANINDA YETİŞKİN EGODURUMU</w:t>
      </w:r>
    </w:p>
    <w:p w14:paraId="375D1A76" w14:textId="77777777" w:rsidR="00DF1B02" w:rsidRPr="00F74656" w:rsidRDefault="00DF1B02" w:rsidP="0030625C">
      <w:pPr>
        <w:spacing w:line="240" w:lineRule="auto"/>
        <w:jc w:val="both"/>
        <w:rPr>
          <w:rFonts w:cstheme="minorHAnsi"/>
          <w:b/>
          <w:bCs/>
          <w:sz w:val="24"/>
          <w:szCs w:val="24"/>
        </w:rPr>
      </w:pPr>
      <w:r w:rsidRPr="00F74656">
        <w:rPr>
          <w:rFonts w:cstheme="minorHAnsi"/>
          <w:b/>
          <w:bCs/>
          <w:sz w:val="24"/>
          <w:szCs w:val="24"/>
        </w:rPr>
        <w:t>Amaç:</w:t>
      </w:r>
    </w:p>
    <w:p w14:paraId="16A6E6D9" w14:textId="77777777" w:rsidR="00DF1B02" w:rsidRPr="00F74656" w:rsidRDefault="00DF1B02" w:rsidP="0030625C">
      <w:pPr>
        <w:widowControl w:val="0"/>
        <w:numPr>
          <w:ilvl w:val="0"/>
          <w:numId w:val="20"/>
        </w:numPr>
        <w:suppressAutoHyphens/>
        <w:spacing w:after="0" w:line="240" w:lineRule="auto"/>
        <w:jc w:val="both"/>
        <w:rPr>
          <w:rFonts w:cstheme="minorHAnsi"/>
          <w:sz w:val="24"/>
          <w:szCs w:val="24"/>
        </w:rPr>
      </w:pPr>
      <w:r w:rsidRPr="00F74656">
        <w:rPr>
          <w:rFonts w:cstheme="minorHAnsi"/>
          <w:sz w:val="24"/>
          <w:szCs w:val="24"/>
        </w:rPr>
        <w:t>Paylaşmak isteyen katılımcıların listeleri üzerinden ya da hipotetik örnekler üzerinden yetişkin egodurumunun özelliklerini belirlemek.</w:t>
      </w:r>
    </w:p>
    <w:p w14:paraId="1BF2C8C8" w14:textId="77777777" w:rsidR="00DF1B02" w:rsidRPr="00F74656" w:rsidRDefault="00DF1B02" w:rsidP="0030625C">
      <w:pPr>
        <w:widowControl w:val="0"/>
        <w:numPr>
          <w:ilvl w:val="0"/>
          <w:numId w:val="20"/>
        </w:numPr>
        <w:suppressAutoHyphens/>
        <w:spacing w:after="0" w:line="240" w:lineRule="auto"/>
        <w:jc w:val="both"/>
        <w:rPr>
          <w:rFonts w:cstheme="minorHAnsi"/>
          <w:b/>
          <w:bCs/>
          <w:sz w:val="24"/>
          <w:szCs w:val="24"/>
        </w:rPr>
      </w:pPr>
      <w:r w:rsidRPr="00F74656">
        <w:rPr>
          <w:rFonts w:cstheme="minorHAnsi"/>
          <w:sz w:val="24"/>
          <w:szCs w:val="24"/>
        </w:rPr>
        <w:t xml:space="preserve">Hipotetik örnekler üzerinden kriz durumlarında yetişkin egodurumunu kullanarak problem çözmede alternatifler geliştirmek. </w:t>
      </w:r>
    </w:p>
    <w:p w14:paraId="4C0D721A" w14:textId="77777777" w:rsidR="00DF1B02" w:rsidRPr="00F74656" w:rsidRDefault="00DF1B02" w:rsidP="0030625C">
      <w:pPr>
        <w:spacing w:line="240" w:lineRule="auto"/>
        <w:jc w:val="both"/>
        <w:rPr>
          <w:rFonts w:cstheme="minorHAnsi"/>
          <w:b/>
          <w:bCs/>
          <w:sz w:val="24"/>
          <w:szCs w:val="24"/>
        </w:rPr>
      </w:pPr>
    </w:p>
    <w:p w14:paraId="3ADF3A4B" w14:textId="77777777" w:rsidR="00DF1B02" w:rsidRPr="00F74656" w:rsidRDefault="00DF1B02" w:rsidP="0030625C">
      <w:pPr>
        <w:spacing w:line="240" w:lineRule="auto"/>
        <w:jc w:val="both"/>
        <w:rPr>
          <w:rFonts w:cstheme="minorHAnsi"/>
          <w:b/>
          <w:bCs/>
          <w:sz w:val="24"/>
          <w:szCs w:val="24"/>
        </w:rPr>
      </w:pPr>
      <w:r w:rsidRPr="00F74656">
        <w:rPr>
          <w:rFonts w:cstheme="minorHAnsi"/>
          <w:b/>
          <w:bCs/>
          <w:sz w:val="24"/>
          <w:szCs w:val="24"/>
        </w:rPr>
        <w:t>Materyaller:</w:t>
      </w:r>
    </w:p>
    <w:p w14:paraId="536DC15F" w14:textId="77777777" w:rsidR="00DF1B02" w:rsidRPr="00F74656" w:rsidRDefault="00DF1B02" w:rsidP="0030625C">
      <w:pPr>
        <w:widowControl w:val="0"/>
        <w:numPr>
          <w:ilvl w:val="0"/>
          <w:numId w:val="21"/>
        </w:numPr>
        <w:suppressAutoHyphens/>
        <w:spacing w:after="0" w:line="240" w:lineRule="auto"/>
        <w:jc w:val="both"/>
        <w:rPr>
          <w:rFonts w:cstheme="minorHAnsi"/>
          <w:sz w:val="24"/>
          <w:szCs w:val="24"/>
        </w:rPr>
      </w:pPr>
      <w:r w:rsidRPr="00F74656">
        <w:rPr>
          <w:rFonts w:cstheme="minorHAnsi"/>
          <w:sz w:val="24"/>
          <w:szCs w:val="24"/>
        </w:rPr>
        <w:t>Yetişkin Kaynaklar Listesi</w:t>
      </w:r>
    </w:p>
    <w:p w14:paraId="34A0300E" w14:textId="77777777" w:rsidR="00DF1B02" w:rsidRPr="00F74656" w:rsidRDefault="00DF1B02" w:rsidP="0030625C">
      <w:pPr>
        <w:widowControl w:val="0"/>
        <w:numPr>
          <w:ilvl w:val="0"/>
          <w:numId w:val="21"/>
        </w:numPr>
        <w:suppressAutoHyphens/>
        <w:spacing w:after="0" w:line="240" w:lineRule="auto"/>
        <w:jc w:val="both"/>
        <w:rPr>
          <w:rFonts w:cstheme="minorHAnsi"/>
          <w:b/>
          <w:bCs/>
          <w:sz w:val="24"/>
          <w:szCs w:val="24"/>
        </w:rPr>
      </w:pPr>
      <w:r w:rsidRPr="00F74656">
        <w:rPr>
          <w:rFonts w:cstheme="minorHAnsi"/>
          <w:sz w:val="24"/>
          <w:szCs w:val="24"/>
        </w:rPr>
        <w:t>Örnek Hikayeler kartları</w:t>
      </w:r>
    </w:p>
    <w:p w14:paraId="00605B10" w14:textId="77777777" w:rsidR="00DF1B02" w:rsidRPr="00F74656" w:rsidRDefault="00DF1B02" w:rsidP="0030625C">
      <w:pPr>
        <w:spacing w:line="240" w:lineRule="auto"/>
        <w:jc w:val="both"/>
        <w:rPr>
          <w:rFonts w:cstheme="minorHAnsi"/>
          <w:b/>
          <w:bCs/>
          <w:sz w:val="24"/>
          <w:szCs w:val="24"/>
        </w:rPr>
      </w:pPr>
    </w:p>
    <w:p w14:paraId="0B921D5A" w14:textId="77777777" w:rsidR="00DF1B02" w:rsidRPr="00F74656" w:rsidRDefault="00DF1B02" w:rsidP="0030625C">
      <w:pPr>
        <w:spacing w:line="240" w:lineRule="auto"/>
        <w:jc w:val="both"/>
        <w:rPr>
          <w:rFonts w:cstheme="minorHAnsi"/>
          <w:b/>
          <w:bCs/>
          <w:sz w:val="24"/>
          <w:szCs w:val="24"/>
          <w:shd w:val="clear" w:color="auto" w:fill="FFFFFF"/>
        </w:rPr>
      </w:pPr>
      <w:r w:rsidRPr="00F74656">
        <w:rPr>
          <w:rFonts w:cstheme="minorHAnsi"/>
          <w:b/>
          <w:bCs/>
          <w:sz w:val="24"/>
          <w:szCs w:val="24"/>
        </w:rPr>
        <w:t>Süreç:</w:t>
      </w:r>
    </w:p>
    <w:p w14:paraId="70627B50" w14:textId="77777777" w:rsidR="00DF1B02" w:rsidRPr="00D720B6" w:rsidRDefault="00DF1B02" w:rsidP="0030625C">
      <w:pPr>
        <w:widowControl w:val="0"/>
        <w:numPr>
          <w:ilvl w:val="0"/>
          <w:numId w:val="24"/>
        </w:numPr>
        <w:suppressAutoHyphens/>
        <w:spacing w:after="0" w:line="240" w:lineRule="auto"/>
        <w:jc w:val="both"/>
        <w:rPr>
          <w:rFonts w:cstheme="minorHAnsi"/>
          <w:b/>
          <w:sz w:val="24"/>
          <w:szCs w:val="24"/>
          <w:shd w:val="clear" w:color="auto" w:fill="FFFFFF"/>
        </w:rPr>
      </w:pPr>
      <w:r w:rsidRPr="00D720B6">
        <w:rPr>
          <w:rFonts w:cstheme="minorHAnsi"/>
          <w:b/>
          <w:sz w:val="24"/>
          <w:szCs w:val="24"/>
          <w:shd w:val="clear" w:color="auto" w:fill="FFFFFF"/>
        </w:rPr>
        <w:t>Katılımcılara bir önceki oturumda neler yapıldığı sorulur ve sonrasında altıncı oturumda yapılanlar özetlenir (3 dk):</w:t>
      </w:r>
    </w:p>
    <w:p w14:paraId="0D21A2AD" w14:textId="77777777" w:rsidR="00DF1B02" w:rsidRPr="00F74656" w:rsidRDefault="00DF1B02" w:rsidP="0030625C">
      <w:pPr>
        <w:spacing w:line="240" w:lineRule="auto"/>
        <w:jc w:val="both"/>
        <w:rPr>
          <w:rFonts w:cstheme="minorHAnsi"/>
          <w:sz w:val="24"/>
          <w:szCs w:val="24"/>
          <w:shd w:val="clear" w:color="auto" w:fill="FFFFFF"/>
        </w:rPr>
      </w:pPr>
      <w:r w:rsidRPr="00F74656">
        <w:rPr>
          <w:rFonts w:cstheme="minorHAnsi"/>
          <w:sz w:val="24"/>
          <w:szCs w:val="24"/>
          <w:shd w:val="clear" w:color="auto" w:fill="FFFFFF"/>
        </w:rPr>
        <w:t xml:space="preserve">"Geçen hafta, yetişkin iletişim tarzına aitmiş gibi görünen ifadeleri belirledik. İletişim tarzlarının birbirine karışabildiğini öğrendik. Sonrasında ise, yetişkin iletişim tarzını kullanan kaynaklarınızın listesini yapmanızı istedim." </w:t>
      </w:r>
    </w:p>
    <w:p w14:paraId="5E6A8F01" w14:textId="77777777" w:rsidR="00DF1B02" w:rsidRPr="00D720B6" w:rsidRDefault="00DF1B02" w:rsidP="0030625C">
      <w:pPr>
        <w:widowControl w:val="0"/>
        <w:numPr>
          <w:ilvl w:val="0"/>
          <w:numId w:val="25"/>
        </w:numPr>
        <w:suppressAutoHyphens/>
        <w:spacing w:after="0" w:line="240" w:lineRule="auto"/>
        <w:jc w:val="both"/>
        <w:rPr>
          <w:rFonts w:cstheme="minorHAnsi"/>
          <w:b/>
          <w:sz w:val="24"/>
          <w:szCs w:val="24"/>
          <w:shd w:val="clear" w:color="auto" w:fill="FFFFFF"/>
        </w:rPr>
      </w:pPr>
      <w:r w:rsidRPr="00D720B6">
        <w:rPr>
          <w:rFonts w:cstheme="minorHAnsi"/>
          <w:b/>
          <w:sz w:val="24"/>
          <w:szCs w:val="24"/>
          <w:shd w:val="clear" w:color="auto" w:fill="FFFFFF"/>
        </w:rPr>
        <w:t>Gönüllü katılımcılar sırayla listelerini paylaşmaya davet edilir. Listedeki kişilerin kriz anlarında yetişkin egodurumunu kullanmalarına hangi özelliklerinin yardımcı olduğu sorulur. Sonrasında yetişkin egodurumuna ait özellikler özetlenir (25 dk).</w:t>
      </w:r>
    </w:p>
    <w:p w14:paraId="38FCF022" w14:textId="77777777" w:rsidR="00DF1B02" w:rsidRPr="00D720B6" w:rsidRDefault="00DF1B02" w:rsidP="0030625C">
      <w:pPr>
        <w:widowControl w:val="0"/>
        <w:numPr>
          <w:ilvl w:val="0"/>
          <w:numId w:val="25"/>
        </w:numPr>
        <w:suppressAutoHyphens/>
        <w:spacing w:after="0" w:line="240" w:lineRule="auto"/>
        <w:jc w:val="both"/>
        <w:rPr>
          <w:rFonts w:cstheme="minorHAnsi"/>
          <w:b/>
          <w:sz w:val="24"/>
          <w:szCs w:val="24"/>
          <w:shd w:val="clear" w:color="auto" w:fill="FFFFFF"/>
        </w:rPr>
      </w:pPr>
      <w:r w:rsidRPr="00D720B6">
        <w:rPr>
          <w:rFonts w:cstheme="minorHAnsi"/>
          <w:b/>
          <w:sz w:val="24"/>
          <w:szCs w:val="24"/>
          <w:shd w:val="clear" w:color="auto" w:fill="FFFFFF"/>
        </w:rPr>
        <w:t xml:space="preserve">Katılımcılara hipotetik örneklerin bulunduğu kağıtlar verilir. Hipotetik örneklerin sonundaki boşluklara yetişkin egodurumundan tepkiler yazmaları istenir. Daha sonra, gönüllü katılımcıların bu tepkileri diğer katılımcılarla tartışılır. Kendilerini örnek hikayedeki kahramanın yerine koymaları istenir ve böyle bir durumla karşılaşırlarsa nasıl tepki verecekleri diğer katılımcılara sorulur (25 dk). </w:t>
      </w:r>
    </w:p>
    <w:p w14:paraId="5A9508DD" w14:textId="77777777" w:rsidR="00DF1B02" w:rsidRPr="00D720B6" w:rsidRDefault="00DF1B02" w:rsidP="0030625C">
      <w:pPr>
        <w:widowControl w:val="0"/>
        <w:numPr>
          <w:ilvl w:val="0"/>
          <w:numId w:val="25"/>
        </w:numPr>
        <w:suppressAutoHyphens/>
        <w:spacing w:after="0" w:line="240" w:lineRule="auto"/>
        <w:jc w:val="both"/>
        <w:rPr>
          <w:rFonts w:cstheme="minorHAnsi"/>
          <w:b/>
          <w:bCs/>
          <w:sz w:val="24"/>
          <w:szCs w:val="24"/>
        </w:rPr>
      </w:pPr>
      <w:r w:rsidRPr="00D720B6">
        <w:rPr>
          <w:rFonts w:cstheme="minorHAnsi"/>
          <w:b/>
          <w:sz w:val="24"/>
          <w:szCs w:val="24"/>
          <w:shd w:val="clear" w:color="auto" w:fill="FFFFFF"/>
        </w:rPr>
        <w:t>Oturum özetlenir ve  sorular cevaplanarak sonlandırılır (7 dk).</w:t>
      </w:r>
    </w:p>
    <w:p w14:paraId="2281EF30" w14:textId="77777777" w:rsidR="00DF1B02" w:rsidRPr="00F74656" w:rsidRDefault="00DF1B02" w:rsidP="0030625C">
      <w:pPr>
        <w:spacing w:line="240" w:lineRule="auto"/>
        <w:jc w:val="both"/>
        <w:rPr>
          <w:rFonts w:cstheme="minorHAnsi"/>
          <w:b/>
          <w:bCs/>
          <w:sz w:val="24"/>
          <w:szCs w:val="24"/>
        </w:rPr>
      </w:pPr>
    </w:p>
    <w:p w14:paraId="36A3C241" w14:textId="77777777" w:rsidR="00187480" w:rsidRDefault="00187480" w:rsidP="00187480">
      <w:pPr>
        <w:spacing w:line="240" w:lineRule="auto"/>
        <w:jc w:val="center"/>
        <w:rPr>
          <w:rFonts w:cstheme="minorHAnsi"/>
          <w:b/>
          <w:bCs/>
          <w:sz w:val="24"/>
          <w:szCs w:val="24"/>
        </w:rPr>
      </w:pPr>
    </w:p>
    <w:p w14:paraId="5559E57E" w14:textId="77777777" w:rsidR="00187480" w:rsidRDefault="00187480" w:rsidP="00187480">
      <w:pPr>
        <w:spacing w:line="240" w:lineRule="auto"/>
        <w:jc w:val="center"/>
        <w:rPr>
          <w:rFonts w:cstheme="minorHAnsi"/>
          <w:b/>
          <w:bCs/>
          <w:sz w:val="24"/>
          <w:szCs w:val="24"/>
        </w:rPr>
      </w:pPr>
    </w:p>
    <w:p w14:paraId="6C406498" w14:textId="77777777" w:rsidR="00187480" w:rsidRDefault="00187480" w:rsidP="00187480">
      <w:pPr>
        <w:spacing w:line="240" w:lineRule="auto"/>
        <w:jc w:val="center"/>
        <w:rPr>
          <w:rFonts w:cstheme="minorHAnsi"/>
          <w:b/>
          <w:bCs/>
          <w:sz w:val="24"/>
          <w:szCs w:val="24"/>
        </w:rPr>
      </w:pPr>
    </w:p>
    <w:p w14:paraId="6B36CDE9" w14:textId="77777777" w:rsidR="00187480" w:rsidRDefault="00187480" w:rsidP="00187480">
      <w:pPr>
        <w:spacing w:line="240" w:lineRule="auto"/>
        <w:jc w:val="center"/>
        <w:rPr>
          <w:rFonts w:cstheme="minorHAnsi"/>
          <w:b/>
          <w:bCs/>
          <w:sz w:val="24"/>
          <w:szCs w:val="24"/>
        </w:rPr>
      </w:pPr>
    </w:p>
    <w:p w14:paraId="4B1A9521" w14:textId="7D601C9E" w:rsidR="00DF1B02" w:rsidRPr="00F74656" w:rsidRDefault="00DF1B02" w:rsidP="00187480">
      <w:pPr>
        <w:spacing w:line="240" w:lineRule="auto"/>
        <w:jc w:val="center"/>
        <w:rPr>
          <w:rFonts w:cstheme="minorHAnsi"/>
          <w:b/>
          <w:bCs/>
          <w:sz w:val="24"/>
          <w:szCs w:val="24"/>
        </w:rPr>
      </w:pPr>
      <w:r w:rsidRPr="00F74656">
        <w:rPr>
          <w:rFonts w:cstheme="minorHAnsi"/>
          <w:b/>
          <w:bCs/>
          <w:sz w:val="24"/>
          <w:szCs w:val="24"/>
        </w:rPr>
        <w:lastRenderedPageBreak/>
        <w:t>8.OTURUM</w:t>
      </w:r>
      <w:r w:rsidR="00D720B6">
        <w:rPr>
          <w:rFonts w:cstheme="minorHAnsi"/>
          <w:b/>
          <w:bCs/>
          <w:sz w:val="24"/>
          <w:szCs w:val="24"/>
        </w:rPr>
        <w:t>: DEĞERLENDİRME, GELECEĞE YÖNELİK PROJEKSİYONLAR, KAPANIŞ</w:t>
      </w:r>
    </w:p>
    <w:p w14:paraId="5AC74E9B" w14:textId="77777777" w:rsidR="00DF1B02" w:rsidRPr="00F74656" w:rsidRDefault="00DF1B02" w:rsidP="0030625C">
      <w:pPr>
        <w:spacing w:line="240" w:lineRule="auto"/>
        <w:jc w:val="both"/>
        <w:rPr>
          <w:rFonts w:cstheme="minorHAnsi"/>
          <w:b/>
          <w:bCs/>
          <w:sz w:val="24"/>
          <w:szCs w:val="24"/>
        </w:rPr>
      </w:pPr>
      <w:r w:rsidRPr="00F74656">
        <w:rPr>
          <w:rFonts w:cstheme="minorHAnsi"/>
          <w:b/>
          <w:bCs/>
          <w:sz w:val="24"/>
          <w:szCs w:val="24"/>
        </w:rPr>
        <w:t>Amaç:</w:t>
      </w:r>
    </w:p>
    <w:p w14:paraId="6F51E44F" w14:textId="77777777" w:rsidR="00DF1B02" w:rsidRPr="00F74656" w:rsidRDefault="00DF1B02" w:rsidP="0030625C">
      <w:pPr>
        <w:widowControl w:val="0"/>
        <w:numPr>
          <w:ilvl w:val="0"/>
          <w:numId w:val="22"/>
        </w:numPr>
        <w:suppressAutoHyphens/>
        <w:spacing w:after="0" w:line="240" w:lineRule="auto"/>
        <w:jc w:val="both"/>
        <w:rPr>
          <w:rFonts w:cstheme="minorHAnsi"/>
          <w:sz w:val="24"/>
          <w:szCs w:val="24"/>
        </w:rPr>
      </w:pPr>
      <w:r w:rsidRPr="00F74656">
        <w:rPr>
          <w:rFonts w:cstheme="minorHAnsi"/>
          <w:sz w:val="24"/>
          <w:szCs w:val="24"/>
        </w:rPr>
        <w:t>Gelecekte oluşabilecek kriz durumları ile başa çıkmada yetişkin egodurumunu nasıl kullanabileceklerini öngörebilmek.</w:t>
      </w:r>
    </w:p>
    <w:p w14:paraId="33B0ABBA" w14:textId="77777777" w:rsidR="00DF1B02" w:rsidRPr="00F74656" w:rsidRDefault="00DF1B02" w:rsidP="0030625C">
      <w:pPr>
        <w:widowControl w:val="0"/>
        <w:numPr>
          <w:ilvl w:val="0"/>
          <w:numId w:val="22"/>
        </w:numPr>
        <w:suppressAutoHyphens/>
        <w:spacing w:after="0" w:line="240" w:lineRule="auto"/>
        <w:jc w:val="both"/>
        <w:rPr>
          <w:rFonts w:cstheme="minorHAnsi"/>
          <w:sz w:val="24"/>
          <w:szCs w:val="24"/>
        </w:rPr>
      </w:pPr>
      <w:r w:rsidRPr="00F74656">
        <w:rPr>
          <w:rFonts w:cstheme="minorHAnsi"/>
          <w:sz w:val="24"/>
          <w:szCs w:val="24"/>
        </w:rPr>
        <w:t>Psikoeğitim programının günlük hayatta kişilerarası etkileşimlerinde problem çözmeye katkısının olup olmadığının değerlendirmesini yapmak.</w:t>
      </w:r>
    </w:p>
    <w:p w14:paraId="1BB8D052" w14:textId="77777777" w:rsidR="00DF1B02" w:rsidRPr="00F74656" w:rsidRDefault="00DF1B02" w:rsidP="0030625C">
      <w:pPr>
        <w:widowControl w:val="0"/>
        <w:numPr>
          <w:ilvl w:val="0"/>
          <w:numId w:val="22"/>
        </w:numPr>
        <w:suppressAutoHyphens/>
        <w:spacing w:after="0" w:line="240" w:lineRule="auto"/>
        <w:jc w:val="both"/>
        <w:rPr>
          <w:rFonts w:cstheme="minorHAnsi"/>
          <w:b/>
          <w:bCs/>
          <w:sz w:val="24"/>
          <w:szCs w:val="24"/>
        </w:rPr>
      </w:pPr>
      <w:r w:rsidRPr="00F74656">
        <w:rPr>
          <w:rFonts w:cstheme="minorHAnsi"/>
          <w:sz w:val="24"/>
          <w:szCs w:val="24"/>
        </w:rPr>
        <w:t>Psikoeğitim programından</w:t>
      </w:r>
      <w:r w:rsidRPr="00F74656">
        <w:rPr>
          <w:rFonts w:cstheme="minorHAnsi"/>
          <w:sz w:val="24"/>
          <w:szCs w:val="24"/>
          <w:shd w:val="clear" w:color="auto" w:fill="FFFFFF"/>
        </w:rPr>
        <w:t xml:space="preserve"> elde ettikleri yararlar ile ilgili g</w:t>
      </w:r>
      <w:r w:rsidRPr="00F74656">
        <w:rPr>
          <w:rFonts w:cstheme="minorHAnsi"/>
          <w:sz w:val="24"/>
          <w:szCs w:val="24"/>
        </w:rPr>
        <w:t xml:space="preserve">eri bildirim vermek. </w:t>
      </w:r>
    </w:p>
    <w:p w14:paraId="1C1C93C9" w14:textId="77777777" w:rsidR="00DF1B02" w:rsidRPr="00F74656" w:rsidRDefault="00DF1B02" w:rsidP="0030625C">
      <w:pPr>
        <w:spacing w:line="240" w:lineRule="auto"/>
        <w:jc w:val="both"/>
        <w:rPr>
          <w:rFonts w:cstheme="minorHAnsi"/>
          <w:b/>
          <w:bCs/>
          <w:sz w:val="24"/>
          <w:szCs w:val="24"/>
        </w:rPr>
      </w:pPr>
    </w:p>
    <w:p w14:paraId="0F5E5020" w14:textId="77777777" w:rsidR="00DF1B02" w:rsidRPr="00F74656" w:rsidRDefault="00DF1B02" w:rsidP="0030625C">
      <w:pPr>
        <w:spacing w:line="240" w:lineRule="auto"/>
        <w:jc w:val="both"/>
        <w:rPr>
          <w:rFonts w:cstheme="minorHAnsi"/>
          <w:b/>
          <w:bCs/>
          <w:sz w:val="24"/>
          <w:szCs w:val="24"/>
        </w:rPr>
      </w:pPr>
      <w:r w:rsidRPr="00F74656">
        <w:rPr>
          <w:rFonts w:cstheme="minorHAnsi"/>
          <w:b/>
          <w:bCs/>
          <w:sz w:val="24"/>
          <w:szCs w:val="24"/>
        </w:rPr>
        <w:t>Materyaller:</w:t>
      </w:r>
    </w:p>
    <w:p w14:paraId="6F145F91" w14:textId="77777777" w:rsidR="00DF1B02" w:rsidRPr="00F74656" w:rsidRDefault="00DF1B02" w:rsidP="0030625C">
      <w:pPr>
        <w:widowControl w:val="0"/>
        <w:numPr>
          <w:ilvl w:val="0"/>
          <w:numId w:val="23"/>
        </w:numPr>
        <w:suppressAutoHyphens/>
        <w:spacing w:after="0" w:line="240" w:lineRule="auto"/>
        <w:jc w:val="both"/>
        <w:rPr>
          <w:rFonts w:cstheme="minorHAnsi"/>
          <w:sz w:val="24"/>
          <w:szCs w:val="24"/>
        </w:rPr>
      </w:pPr>
      <w:r w:rsidRPr="00F74656">
        <w:rPr>
          <w:rFonts w:cstheme="minorHAnsi"/>
          <w:sz w:val="24"/>
          <w:szCs w:val="24"/>
        </w:rPr>
        <w:t>Sertifikalar</w:t>
      </w:r>
    </w:p>
    <w:p w14:paraId="7BA33050" w14:textId="77777777" w:rsidR="00DF1B02" w:rsidRPr="00F74656" w:rsidRDefault="00DF1B02" w:rsidP="0030625C">
      <w:pPr>
        <w:widowControl w:val="0"/>
        <w:numPr>
          <w:ilvl w:val="0"/>
          <w:numId w:val="23"/>
        </w:numPr>
        <w:suppressAutoHyphens/>
        <w:spacing w:after="0" w:line="240" w:lineRule="auto"/>
        <w:jc w:val="both"/>
        <w:rPr>
          <w:rFonts w:cstheme="minorHAnsi"/>
          <w:sz w:val="24"/>
          <w:szCs w:val="24"/>
        </w:rPr>
      </w:pPr>
      <w:r w:rsidRPr="00F74656">
        <w:rPr>
          <w:rFonts w:cstheme="minorHAnsi"/>
          <w:sz w:val="24"/>
          <w:szCs w:val="24"/>
        </w:rPr>
        <w:t>Kişilerarası Problem Çözme Envanteri</w:t>
      </w:r>
    </w:p>
    <w:p w14:paraId="3E8169F8" w14:textId="77777777" w:rsidR="00DF1B02" w:rsidRPr="00F74656" w:rsidRDefault="00DF1B02" w:rsidP="0030625C">
      <w:pPr>
        <w:widowControl w:val="0"/>
        <w:numPr>
          <w:ilvl w:val="0"/>
          <w:numId w:val="23"/>
        </w:numPr>
        <w:suppressAutoHyphens/>
        <w:spacing w:after="0" w:line="240" w:lineRule="auto"/>
        <w:jc w:val="both"/>
        <w:rPr>
          <w:rFonts w:cstheme="minorHAnsi"/>
          <w:b/>
          <w:bCs/>
          <w:sz w:val="24"/>
          <w:szCs w:val="24"/>
        </w:rPr>
      </w:pPr>
      <w:r w:rsidRPr="00F74656">
        <w:rPr>
          <w:rFonts w:cstheme="minorHAnsi"/>
          <w:sz w:val="24"/>
          <w:szCs w:val="24"/>
        </w:rPr>
        <w:t>İletişim Becerilerini Değerlendirme Ölçeği</w:t>
      </w:r>
    </w:p>
    <w:p w14:paraId="05CB2125" w14:textId="77777777" w:rsidR="00DF1B02" w:rsidRPr="00F74656" w:rsidRDefault="00DF1B02" w:rsidP="0030625C">
      <w:pPr>
        <w:spacing w:line="240" w:lineRule="auto"/>
        <w:jc w:val="both"/>
        <w:rPr>
          <w:rFonts w:cstheme="minorHAnsi"/>
          <w:b/>
          <w:bCs/>
          <w:sz w:val="24"/>
          <w:szCs w:val="24"/>
        </w:rPr>
      </w:pPr>
    </w:p>
    <w:p w14:paraId="5CC337F2" w14:textId="77777777" w:rsidR="00DF1B02" w:rsidRPr="00F74656" w:rsidRDefault="00DF1B02" w:rsidP="0030625C">
      <w:pPr>
        <w:spacing w:line="240" w:lineRule="auto"/>
        <w:jc w:val="both"/>
        <w:rPr>
          <w:rFonts w:cstheme="minorHAnsi"/>
          <w:b/>
          <w:bCs/>
          <w:sz w:val="24"/>
          <w:szCs w:val="24"/>
          <w:shd w:val="clear" w:color="auto" w:fill="FFFFFF"/>
        </w:rPr>
      </w:pPr>
      <w:r w:rsidRPr="00F74656">
        <w:rPr>
          <w:rFonts w:cstheme="minorHAnsi"/>
          <w:b/>
          <w:bCs/>
          <w:sz w:val="24"/>
          <w:szCs w:val="24"/>
        </w:rPr>
        <w:t>Süreç:</w:t>
      </w:r>
    </w:p>
    <w:p w14:paraId="451C2B2E" w14:textId="77777777" w:rsidR="00DF1B02" w:rsidRPr="00F74656" w:rsidRDefault="00DF1B02" w:rsidP="0030625C">
      <w:pPr>
        <w:widowControl w:val="0"/>
        <w:numPr>
          <w:ilvl w:val="0"/>
          <w:numId w:val="26"/>
        </w:numPr>
        <w:suppressAutoHyphens/>
        <w:spacing w:after="0" w:line="240" w:lineRule="auto"/>
        <w:jc w:val="both"/>
        <w:rPr>
          <w:rFonts w:cstheme="minorHAnsi"/>
          <w:sz w:val="24"/>
          <w:szCs w:val="24"/>
          <w:shd w:val="clear" w:color="auto" w:fill="FFFFFF"/>
        </w:rPr>
      </w:pPr>
      <w:r w:rsidRPr="00D720B6">
        <w:rPr>
          <w:rFonts w:cstheme="minorHAnsi"/>
          <w:b/>
          <w:sz w:val="24"/>
          <w:szCs w:val="24"/>
          <w:shd w:val="clear" w:color="auto" w:fill="FFFFFF"/>
        </w:rPr>
        <w:t>Katılımcılara bir önceki oturumda neler yapıldığı sorulur ve sonrasında yedinci oturumda yapılanlar özetlenir</w:t>
      </w:r>
      <w:r w:rsidRPr="00F74656">
        <w:rPr>
          <w:rFonts w:cstheme="minorHAnsi"/>
          <w:sz w:val="24"/>
          <w:szCs w:val="24"/>
          <w:shd w:val="clear" w:color="auto" w:fill="FFFFFF"/>
        </w:rPr>
        <w:t xml:space="preserve"> (3 dk).</w:t>
      </w:r>
    </w:p>
    <w:p w14:paraId="64B16471" w14:textId="77777777" w:rsidR="00DF1B02" w:rsidRPr="00F74656" w:rsidRDefault="00DF1B02" w:rsidP="0030625C">
      <w:pPr>
        <w:widowControl w:val="0"/>
        <w:numPr>
          <w:ilvl w:val="0"/>
          <w:numId w:val="26"/>
        </w:numPr>
        <w:suppressAutoHyphens/>
        <w:spacing w:after="0" w:line="240" w:lineRule="auto"/>
        <w:jc w:val="both"/>
        <w:rPr>
          <w:rFonts w:cstheme="minorHAnsi"/>
          <w:sz w:val="24"/>
          <w:szCs w:val="24"/>
          <w:shd w:val="clear" w:color="auto" w:fill="FFFFFF"/>
        </w:rPr>
      </w:pPr>
      <w:r w:rsidRPr="00D720B6">
        <w:rPr>
          <w:rFonts w:cstheme="minorHAnsi"/>
          <w:b/>
          <w:sz w:val="24"/>
          <w:szCs w:val="24"/>
          <w:shd w:val="clear" w:color="auto" w:fill="FFFFFF"/>
        </w:rPr>
        <w:t>Katılımcılara yakın gelecekte ne tür olası krizlerle karşılaşabilecekleri ve bu krizlerle nasıl başedecekleri sorulur. Yetişkin egodurumunu kullanarak örnekler vermeleri istenir</w:t>
      </w:r>
      <w:r w:rsidRPr="00F74656">
        <w:rPr>
          <w:rFonts w:cstheme="minorHAnsi"/>
          <w:sz w:val="24"/>
          <w:szCs w:val="24"/>
          <w:shd w:val="clear" w:color="auto" w:fill="FFFFFF"/>
        </w:rPr>
        <w:t xml:space="preserve"> (15 dk). </w:t>
      </w:r>
    </w:p>
    <w:p w14:paraId="04673000" w14:textId="10166B66" w:rsidR="00DF1B02" w:rsidRPr="00F74656" w:rsidRDefault="00DF1B02" w:rsidP="0030625C">
      <w:pPr>
        <w:widowControl w:val="0"/>
        <w:numPr>
          <w:ilvl w:val="0"/>
          <w:numId w:val="26"/>
        </w:numPr>
        <w:suppressAutoHyphens/>
        <w:spacing w:after="0" w:line="240" w:lineRule="auto"/>
        <w:jc w:val="both"/>
        <w:rPr>
          <w:rFonts w:cstheme="minorHAnsi"/>
          <w:sz w:val="24"/>
          <w:szCs w:val="24"/>
        </w:rPr>
      </w:pPr>
      <w:r w:rsidRPr="00F74656">
        <w:rPr>
          <w:rFonts w:cstheme="minorHAnsi"/>
          <w:sz w:val="24"/>
          <w:szCs w:val="24"/>
          <w:shd w:val="clear" w:color="auto" w:fill="FFFFFF"/>
        </w:rPr>
        <w:t xml:space="preserve">"Bunlarla başedecek gücü, kapasiteyi kendinizde görüyor musunuz?"  "Diğer insanlarla olan iletişiminizde kendinizi 1'den 10'a kadar değerlendirecek olsanız, nerede görüyorsunuz? </w:t>
      </w:r>
      <w:r w:rsidR="00D720B6">
        <w:rPr>
          <w:rFonts w:cstheme="minorHAnsi"/>
          <w:sz w:val="24"/>
          <w:szCs w:val="24"/>
          <w:shd w:val="clear" w:color="auto" w:fill="FFFFFF"/>
        </w:rPr>
        <w:t>İ</w:t>
      </w:r>
      <w:r w:rsidRPr="00F74656">
        <w:rPr>
          <w:rFonts w:cstheme="minorHAnsi"/>
          <w:sz w:val="24"/>
          <w:szCs w:val="24"/>
          <w:shd w:val="clear" w:color="auto" w:fill="FFFFFF"/>
        </w:rPr>
        <w:t xml:space="preserve">lk oturumda kaç vermiştin? Şimdi kaç verdin? Bu farkı neye bağlıyorsun?" </w:t>
      </w:r>
    </w:p>
    <w:p w14:paraId="05A92787" w14:textId="77777777" w:rsidR="00DF1B02" w:rsidRPr="00D720B6" w:rsidRDefault="00DF1B02" w:rsidP="0030625C">
      <w:pPr>
        <w:widowControl w:val="0"/>
        <w:numPr>
          <w:ilvl w:val="0"/>
          <w:numId w:val="26"/>
        </w:numPr>
        <w:suppressAutoHyphens/>
        <w:spacing w:after="0" w:line="240" w:lineRule="auto"/>
        <w:jc w:val="both"/>
        <w:rPr>
          <w:rFonts w:cstheme="minorHAnsi"/>
          <w:b/>
          <w:sz w:val="24"/>
          <w:szCs w:val="24"/>
        </w:rPr>
      </w:pPr>
      <w:r w:rsidRPr="00D720B6">
        <w:rPr>
          <w:rFonts w:cstheme="minorHAnsi"/>
          <w:b/>
          <w:sz w:val="24"/>
          <w:szCs w:val="24"/>
        </w:rPr>
        <w:t xml:space="preserve">Katılımcılardan programın kendi açılarından genel bir değerlendirmesini yapmaları istenir. Program süresince neler öğrendikleri paylaşılır. </w:t>
      </w:r>
      <w:r w:rsidRPr="00D720B6">
        <w:rPr>
          <w:rFonts w:cstheme="minorHAnsi"/>
          <w:b/>
          <w:sz w:val="24"/>
          <w:szCs w:val="24"/>
          <w:shd w:val="clear" w:color="auto" w:fill="FFFFFF"/>
        </w:rPr>
        <w:t xml:space="preserve">Programın en fazla yararlandıkları yönü, en az yararlandıkları yönü, </w:t>
      </w:r>
      <w:r w:rsidRPr="00D720B6">
        <w:rPr>
          <w:rFonts w:cstheme="minorHAnsi"/>
          <w:b/>
          <w:sz w:val="24"/>
          <w:szCs w:val="24"/>
        </w:rPr>
        <w:t xml:space="preserve">başka nelerin yer almasını istedikleri sorulur (15 dk). </w:t>
      </w:r>
    </w:p>
    <w:p w14:paraId="455E0A02" w14:textId="77777777" w:rsidR="00DF1B02" w:rsidRPr="00F74656" w:rsidRDefault="00DF1B02" w:rsidP="0030625C">
      <w:pPr>
        <w:widowControl w:val="0"/>
        <w:numPr>
          <w:ilvl w:val="0"/>
          <w:numId w:val="26"/>
        </w:numPr>
        <w:suppressAutoHyphens/>
        <w:spacing w:after="0" w:line="240" w:lineRule="auto"/>
        <w:jc w:val="both"/>
        <w:rPr>
          <w:rFonts w:cstheme="minorHAnsi"/>
          <w:sz w:val="24"/>
          <w:szCs w:val="24"/>
        </w:rPr>
      </w:pPr>
      <w:r w:rsidRPr="00D720B6">
        <w:rPr>
          <w:rFonts w:cstheme="minorHAnsi"/>
          <w:b/>
          <w:sz w:val="24"/>
          <w:szCs w:val="24"/>
        </w:rPr>
        <w:t>Programa katıldıkları için katılımcılara teşekkür edilir</w:t>
      </w:r>
      <w:r w:rsidRPr="00F74656">
        <w:rPr>
          <w:rFonts w:cstheme="minorHAnsi"/>
          <w:sz w:val="24"/>
          <w:szCs w:val="24"/>
        </w:rPr>
        <w:t xml:space="preserve"> (1 dk). </w:t>
      </w:r>
    </w:p>
    <w:p w14:paraId="43B2CFC2" w14:textId="77777777" w:rsidR="00DF1B02" w:rsidRPr="00F74656" w:rsidRDefault="00DF1B02" w:rsidP="0030625C">
      <w:pPr>
        <w:widowControl w:val="0"/>
        <w:numPr>
          <w:ilvl w:val="0"/>
          <w:numId w:val="26"/>
        </w:numPr>
        <w:suppressAutoHyphens/>
        <w:spacing w:after="0" w:line="240" w:lineRule="auto"/>
        <w:jc w:val="both"/>
        <w:rPr>
          <w:rFonts w:cstheme="minorHAnsi"/>
          <w:sz w:val="24"/>
          <w:szCs w:val="24"/>
        </w:rPr>
      </w:pPr>
      <w:r w:rsidRPr="00D720B6">
        <w:rPr>
          <w:rFonts w:cstheme="minorHAnsi"/>
          <w:b/>
          <w:sz w:val="24"/>
          <w:szCs w:val="24"/>
        </w:rPr>
        <w:t>Ölçekler uygulanır</w:t>
      </w:r>
      <w:r w:rsidRPr="00F74656">
        <w:rPr>
          <w:rFonts w:cstheme="minorHAnsi"/>
          <w:sz w:val="24"/>
          <w:szCs w:val="24"/>
        </w:rPr>
        <w:t xml:space="preserve"> (20 dk). </w:t>
      </w:r>
    </w:p>
    <w:p w14:paraId="3DD927EF" w14:textId="77777777" w:rsidR="00DF1B02" w:rsidRPr="00F74656" w:rsidRDefault="00DF1B02" w:rsidP="0030625C">
      <w:pPr>
        <w:widowControl w:val="0"/>
        <w:numPr>
          <w:ilvl w:val="0"/>
          <w:numId w:val="26"/>
        </w:numPr>
        <w:suppressAutoHyphens/>
        <w:spacing w:after="0" w:line="240" w:lineRule="auto"/>
        <w:jc w:val="both"/>
        <w:rPr>
          <w:rFonts w:cstheme="minorHAnsi"/>
          <w:b/>
          <w:bCs/>
          <w:sz w:val="24"/>
          <w:szCs w:val="24"/>
        </w:rPr>
      </w:pPr>
      <w:r w:rsidRPr="00D720B6">
        <w:rPr>
          <w:rFonts w:cstheme="minorHAnsi"/>
          <w:b/>
          <w:sz w:val="24"/>
          <w:szCs w:val="24"/>
        </w:rPr>
        <w:t>Kutlama ve Sertika Töreni</w:t>
      </w:r>
      <w:r w:rsidRPr="00F74656">
        <w:rPr>
          <w:rFonts w:cstheme="minorHAnsi"/>
          <w:sz w:val="24"/>
          <w:szCs w:val="24"/>
        </w:rPr>
        <w:t xml:space="preserve"> (6 dk)</w:t>
      </w:r>
    </w:p>
    <w:p w14:paraId="41DA7762" w14:textId="77777777" w:rsidR="00DF1B02" w:rsidRPr="00F74656" w:rsidRDefault="00DF1B02" w:rsidP="0030625C">
      <w:pPr>
        <w:autoSpaceDE w:val="0"/>
        <w:autoSpaceDN w:val="0"/>
        <w:adjustRightInd w:val="0"/>
        <w:spacing w:after="0" w:line="240" w:lineRule="auto"/>
        <w:jc w:val="both"/>
        <w:rPr>
          <w:rFonts w:cstheme="minorHAnsi"/>
          <w:sz w:val="24"/>
          <w:szCs w:val="24"/>
        </w:rPr>
      </w:pPr>
    </w:p>
    <w:p w14:paraId="7F37CCFC" w14:textId="77777777" w:rsidR="004D2EEF" w:rsidRPr="00F74656" w:rsidRDefault="004D2EEF" w:rsidP="0030625C">
      <w:pPr>
        <w:autoSpaceDE w:val="0"/>
        <w:autoSpaceDN w:val="0"/>
        <w:adjustRightInd w:val="0"/>
        <w:spacing w:after="0" w:line="240" w:lineRule="auto"/>
        <w:jc w:val="both"/>
        <w:rPr>
          <w:rFonts w:cstheme="minorHAnsi"/>
          <w:sz w:val="24"/>
          <w:szCs w:val="24"/>
        </w:rPr>
      </w:pPr>
    </w:p>
    <w:p w14:paraId="1ABFCF7E" w14:textId="77777777" w:rsidR="004D2EEF" w:rsidRPr="00F74656" w:rsidRDefault="004D2EEF" w:rsidP="0030625C">
      <w:pPr>
        <w:autoSpaceDE w:val="0"/>
        <w:autoSpaceDN w:val="0"/>
        <w:adjustRightInd w:val="0"/>
        <w:spacing w:after="0" w:line="240" w:lineRule="auto"/>
        <w:jc w:val="both"/>
        <w:rPr>
          <w:rFonts w:cstheme="minorHAnsi"/>
          <w:sz w:val="24"/>
          <w:szCs w:val="24"/>
        </w:rPr>
      </w:pPr>
      <w:bookmarkStart w:id="0" w:name="_GoBack"/>
      <w:bookmarkEnd w:id="0"/>
    </w:p>
    <w:sectPr w:rsidR="004D2EEF" w:rsidRPr="00F7465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18F46" w14:textId="77777777" w:rsidR="00AE4884" w:rsidRDefault="00AE4884" w:rsidP="007F63B5">
      <w:pPr>
        <w:spacing w:after="0" w:line="240" w:lineRule="auto"/>
      </w:pPr>
      <w:r>
        <w:separator/>
      </w:r>
    </w:p>
  </w:endnote>
  <w:endnote w:type="continuationSeparator" w:id="0">
    <w:p w14:paraId="66607470" w14:textId="77777777" w:rsidR="00AE4884" w:rsidRDefault="00AE4884" w:rsidP="007F6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0822837"/>
      <w:docPartObj>
        <w:docPartGallery w:val="Page Numbers (Bottom of Page)"/>
        <w:docPartUnique/>
      </w:docPartObj>
    </w:sdtPr>
    <w:sdtContent>
      <w:p w14:paraId="6B65625A" w14:textId="61A9DBD3" w:rsidR="006D42CB" w:rsidRDefault="006D42CB">
        <w:pPr>
          <w:pStyle w:val="AltBilgi"/>
          <w:jc w:val="right"/>
        </w:pPr>
        <w:r>
          <w:fldChar w:fldCharType="begin"/>
        </w:r>
        <w:r>
          <w:instrText>PAGE   \* MERGEFORMAT</w:instrText>
        </w:r>
        <w:r>
          <w:fldChar w:fldCharType="separate"/>
        </w:r>
        <w:r>
          <w:rPr>
            <w:noProof/>
          </w:rPr>
          <w:t>17</w:t>
        </w:r>
        <w:r>
          <w:fldChar w:fldCharType="end"/>
        </w:r>
      </w:p>
    </w:sdtContent>
  </w:sdt>
  <w:p w14:paraId="3378904C" w14:textId="77777777" w:rsidR="006D42CB" w:rsidRDefault="006D42CB">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A74B2" w14:textId="77777777" w:rsidR="00AE4884" w:rsidRDefault="00AE4884" w:rsidP="007F63B5">
      <w:pPr>
        <w:spacing w:after="0" w:line="240" w:lineRule="auto"/>
      </w:pPr>
      <w:r>
        <w:separator/>
      </w:r>
    </w:p>
  </w:footnote>
  <w:footnote w:type="continuationSeparator" w:id="0">
    <w:p w14:paraId="73BA6E39" w14:textId="77777777" w:rsidR="00AE4884" w:rsidRDefault="00AE4884" w:rsidP="007F63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multilevel"/>
    <w:tmpl w:val="0000000C"/>
    <w:name w:val="WW8Num11"/>
    <w:lvl w:ilvl="0">
      <w:start w:val="1"/>
      <w:numFmt w:val="decimal"/>
      <w:lvlText w:val="%1."/>
      <w:lvlJc w:val="left"/>
      <w:pPr>
        <w:tabs>
          <w:tab w:val="num" w:pos="720"/>
        </w:tabs>
        <w:ind w:left="720" w:hanging="360"/>
      </w:pPr>
      <w:rPr>
        <w:b/>
        <w:bCs/>
        <w:color w:val="336633"/>
        <w:shd w:val="clear" w:color="auto" w:fill="FFFFFF"/>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name w:val="WW8Num14"/>
    <w:lvl w:ilvl="0">
      <w:start w:val="1"/>
      <w:numFmt w:val="decimal"/>
      <w:lvlText w:val="%1."/>
      <w:lvlJc w:val="left"/>
      <w:pPr>
        <w:tabs>
          <w:tab w:val="num" w:pos="720"/>
        </w:tabs>
        <w:ind w:left="720" w:hanging="360"/>
      </w:pPr>
      <w:rPr>
        <w:b/>
        <w:bCs/>
        <w:color w:val="336633"/>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0"/>
    <w:multiLevelType w:val="multilevel"/>
    <w:tmpl w:val="00000010"/>
    <w:name w:val="WW8Num15"/>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1"/>
    <w:multiLevelType w:val="multilevel"/>
    <w:tmpl w:val="00000011"/>
    <w:name w:val="WW8Num16"/>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2"/>
    <w:multiLevelType w:val="multilevel"/>
    <w:tmpl w:val="4C2EE800"/>
    <w:name w:val="WW8Num17"/>
    <w:lvl w:ilvl="0">
      <w:start w:val="1"/>
      <w:numFmt w:val="decimal"/>
      <w:lvlText w:val="%1."/>
      <w:lvlJc w:val="left"/>
      <w:pPr>
        <w:tabs>
          <w:tab w:val="num" w:pos="720"/>
        </w:tabs>
        <w:ind w:left="720" w:hanging="360"/>
      </w:pPr>
      <w:rPr>
        <w:b/>
        <w:bCs/>
        <w:color w:val="auto"/>
        <w:shd w:val="clear" w:color="auto" w:fill="FFFFFF"/>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3"/>
    <w:multiLevelType w:val="multilevel"/>
    <w:tmpl w:val="00000013"/>
    <w:name w:val="WW8Num18"/>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4"/>
    <w:multiLevelType w:val="multilevel"/>
    <w:tmpl w:val="00000014"/>
    <w:name w:val="WW8Num19"/>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5"/>
    <w:multiLevelType w:val="multilevel"/>
    <w:tmpl w:val="D9540B2A"/>
    <w:name w:val="WW8Num20"/>
    <w:lvl w:ilvl="0">
      <w:start w:val="1"/>
      <w:numFmt w:val="decimal"/>
      <w:lvlText w:val="%1."/>
      <w:lvlJc w:val="left"/>
      <w:pPr>
        <w:tabs>
          <w:tab w:val="num" w:pos="720"/>
        </w:tabs>
        <w:ind w:left="720" w:hanging="360"/>
      </w:pPr>
      <w:rPr>
        <w:b/>
        <w:bCs/>
        <w:color w:val="auto"/>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6"/>
    <w:multiLevelType w:val="multilevel"/>
    <w:tmpl w:val="00000016"/>
    <w:name w:val="WW8Num21"/>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7"/>
    <w:multiLevelType w:val="multilevel"/>
    <w:tmpl w:val="00000017"/>
    <w:name w:val="WW8Num22"/>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18"/>
    <w:multiLevelType w:val="multilevel"/>
    <w:tmpl w:val="0A20B12C"/>
    <w:name w:val="WW8Num23"/>
    <w:lvl w:ilvl="0">
      <w:start w:val="1"/>
      <w:numFmt w:val="decimal"/>
      <w:lvlText w:val="%1."/>
      <w:lvlJc w:val="left"/>
      <w:pPr>
        <w:tabs>
          <w:tab w:val="num" w:pos="720"/>
        </w:tabs>
        <w:ind w:left="720" w:hanging="360"/>
      </w:pPr>
      <w:rPr>
        <w:b/>
        <w:bCs/>
        <w:color w:val="auto"/>
        <w:shd w:val="clear" w:color="auto" w:fill="FFFFFF"/>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19"/>
    <w:multiLevelType w:val="multilevel"/>
    <w:tmpl w:val="00000019"/>
    <w:name w:val="WW8Num24"/>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A"/>
    <w:multiLevelType w:val="multilevel"/>
    <w:tmpl w:val="0000001A"/>
    <w:name w:val="WW8Num25"/>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B"/>
    <w:multiLevelType w:val="multilevel"/>
    <w:tmpl w:val="0000001B"/>
    <w:name w:val="WW8Num27"/>
    <w:lvl w:ilvl="0">
      <w:start w:val="1"/>
      <w:numFmt w:val="decimal"/>
      <w:lvlText w:val="%1."/>
      <w:lvlJc w:val="left"/>
      <w:pPr>
        <w:tabs>
          <w:tab w:val="num" w:pos="720"/>
        </w:tabs>
        <w:ind w:left="720" w:hanging="360"/>
      </w:pPr>
      <w:rPr>
        <w:b/>
        <w:bCs/>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C"/>
    <w:multiLevelType w:val="multilevel"/>
    <w:tmpl w:val="0000001C"/>
    <w:name w:val="WW8Num28"/>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E"/>
    <w:multiLevelType w:val="multilevel"/>
    <w:tmpl w:val="0000001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F"/>
    <w:multiLevelType w:val="multilevel"/>
    <w:tmpl w:val="0000001F"/>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20"/>
    <w:multiLevelType w:val="multilevel"/>
    <w:tmpl w:val="000000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157C74E0"/>
    <w:multiLevelType w:val="hybridMultilevel"/>
    <w:tmpl w:val="2D7AEF12"/>
    <w:lvl w:ilvl="0" w:tplc="0B700F6E">
      <w:start w:val="1"/>
      <w:numFmt w:val="decimal"/>
      <w:lvlText w:val="%1."/>
      <w:lvlJc w:val="left"/>
      <w:pPr>
        <w:tabs>
          <w:tab w:val="num" w:pos="720"/>
        </w:tabs>
        <w:ind w:left="720" w:hanging="360"/>
      </w:pPr>
    </w:lvl>
    <w:lvl w:ilvl="1" w:tplc="4D5E8AF6" w:tentative="1">
      <w:start w:val="1"/>
      <w:numFmt w:val="decimal"/>
      <w:lvlText w:val="%2."/>
      <w:lvlJc w:val="left"/>
      <w:pPr>
        <w:tabs>
          <w:tab w:val="num" w:pos="1440"/>
        </w:tabs>
        <w:ind w:left="1440" w:hanging="360"/>
      </w:pPr>
    </w:lvl>
    <w:lvl w:ilvl="2" w:tplc="6FC2C194" w:tentative="1">
      <w:start w:val="1"/>
      <w:numFmt w:val="decimal"/>
      <w:lvlText w:val="%3."/>
      <w:lvlJc w:val="left"/>
      <w:pPr>
        <w:tabs>
          <w:tab w:val="num" w:pos="2160"/>
        </w:tabs>
        <w:ind w:left="2160" w:hanging="360"/>
      </w:pPr>
    </w:lvl>
    <w:lvl w:ilvl="3" w:tplc="CC300436" w:tentative="1">
      <w:start w:val="1"/>
      <w:numFmt w:val="decimal"/>
      <w:lvlText w:val="%4."/>
      <w:lvlJc w:val="left"/>
      <w:pPr>
        <w:tabs>
          <w:tab w:val="num" w:pos="2880"/>
        </w:tabs>
        <w:ind w:left="2880" w:hanging="360"/>
      </w:pPr>
    </w:lvl>
    <w:lvl w:ilvl="4" w:tplc="C370306A" w:tentative="1">
      <w:start w:val="1"/>
      <w:numFmt w:val="decimal"/>
      <w:lvlText w:val="%5."/>
      <w:lvlJc w:val="left"/>
      <w:pPr>
        <w:tabs>
          <w:tab w:val="num" w:pos="3600"/>
        </w:tabs>
        <w:ind w:left="3600" w:hanging="360"/>
      </w:pPr>
    </w:lvl>
    <w:lvl w:ilvl="5" w:tplc="9A44B972" w:tentative="1">
      <w:start w:val="1"/>
      <w:numFmt w:val="decimal"/>
      <w:lvlText w:val="%6."/>
      <w:lvlJc w:val="left"/>
      <w:pPr>
        <w:tabs>
          <w:tab w:val="num" w:pos="4320"/>
        </w:tabs>
        <w:ind w:left="4320" w:hanging="360"/>
      </w:pPr>
    </w:lvl>
    <w:lvl w:ilvl="6" w:tplc="EEF0EB88" w:tentative="1">
      <w:start w:val="1"/>
      <w:numFmt w:val="decimal"/>
      <w:lvlText w:val="%7."/>
      <w:lvlJc w:val="left"/>
      <w:pPr>
        <w:tabs>
          <w:tab w:val="num" w:pos="5040"/>
        </w:tabs>
        <w:ind w:left="5040" w:hanging="360"/>
      </w:pPr>
    </w:lvl>
    <w:lvl w:ilvl="7" w:tplc="57EC9022" w:tentative="1">
      <w:start w:val="1"/>
      <w:numFmt w:val="decimal"/>
      <w:lvlText w:val="%8."/>
      <w:lvlJc w:val="left"/>
      <w:pPr>
        <w:tabs>
          <w:tab w:val="num" w:pos="5760"/>
        </w:tabs>
        <w:ind w:left="5760" w:hanging="360"/>
      </w:pPr>
    </w:lvl>
    <w:lvl w:ilvl="8" w:tplc="EA4C2A7A" w:tentative="1">
      <w:start w:val="1"/>
      <w:numFmt w:val="decimal"/>
      <w:lvlText w:val="%9."/>
      <w:lvlJc w:val="left"/>
      <w:pPr>
        <w:tabs>
          <w:tab w:val="num" w:pos="6480"/>
        </w:tabs>
        <w:ind w:left="6480" w:hanging="360"/>
      </w:pPr>
    </w:lvl>
  </w:abstractNum>
  <w:abstractNum w:abstractNumId="19" w15:restartNumberingAfterBreak="0">
    <w:nsid w:val="19C43525"/>
    <w:multiLevelType w:val="hybridMultilevel"/>
    <w:tmpl w:val="2AD6B180"/>
    <w:lvl w:ilvl="0" w:tplc="205CE044">
      <w:start w:val="1"/>
      <w:numFmt w:val="decimal"/>
      <w:lvlText w:val="%1."/>
      <w:lvlJc w:val="left"/>
      <w:pPr>
        <w:tabs>
          <w:tab w:val="num" w:pos="720"/>
        </w:tabs>
        <w:ind w:left="720" w:hanging="360"/>
      </w:pPr>
    </w:lvl>
    <w:lvl w:ilvl="1" w:tplc="4AD08C2A" w:tentative="1">
      <w:start w:val="1"/>
      <w:numFmt w:val="decimal"/>
      <w:lvlText w:val="%2."/>
      <w:lvlJc w:val="left"/>
      <w:pPr>
        <w:tabs>
          <w:tab w:val="num" w:pos="1440"/>
        </w:tabs>
        <w:ind w:left="1440" w:hanging="360"/>
      </w:pPr>
    </w:lvl>
    <w:lvl w:ilvl="2" w:tplc="8A9267E0" w:tentative="1">
      <w:start w:val="1"/>
      <w:numFmt w:val="decimal"/>
      <w:lvlText w:val="%3."/>
      <w:lvlJc w:val="left"/>
      <w:pPr>
        <w:tabs>
          <w:tab w:val="num" w:pos="2160"/>
        </w:tabs>
        <w:ind w:left="2160" w:hanging="360"/>
      </w:pPr>
    </w:lvl>
    <w:lvl w:ilvl="3" w:tplc="86FCE59C" w:tentative="1">
      <w:start w:val="1"/>
      <w:numFmt w:val="decimal"/>
      <w:lvlText w:val="%4."/>
      <w:lvlJc w:val="left"/>
      <w:pPr>
        <w:tabs>
          <w:tab w:val="num" w:pos="2880"/>
        </w:tabs>
        <w:ind w:left="2880" w:hanging="360"/>
      </w:pPr>
    </w:lvl>
    <w:lvl w:ilvl="4" w:tplc="4E3A612E" w:tentative="1">
      <w:start w:val="1"/>
      <w:numFmt w:val="decimal"/>
      <w:lvlText w:val="%5."/>
      <w:lvlJc w:val="left"/>
      <w:pPr>
        <w:tabs>
          <w:tab w:val="num" w:pos="3600"/>
        </w:tabs>
        <w:ind w:left="3600" w:hanging="360"/>
      </w:pPr>
    </w:lvl>
    <w:lvl w:ilvl="5" w:tplc="9510ECAA" w:tentative="1">
      <w:start w:val="1"/>
      <w:numFmt w:val="decimal"/>
      <w:lvlText w:val="%6."/>
      <w:lvlJc w:val="left"/>
      <w:pPr>
        <w:tabs>
          <w:tab w:val="num" w:pos="4320"/>
        </w:tabs>
        <w:ind w:left="4320" w:hanging="360"/>
      </w:pPr>
    </w:lvl>
    <w:lvl w:ilvl="6" w:tplc="FA92522C" w:tentative="1">
      <w:start w:val="1"/>
      <w:numFmt w:val="decimal"/>
      <w:lvlText w:val="%7."/>
      <w:lvlJc w:val="left"/>
      <w:pPr>
        <w:tabs>
          <w:tab w:val="num" w:pos="5040"/>
        </w:tabs>
        <w:ind w:left="5040" w:hanging="360"/>
      </w:pPr>
    </w:lvl>
    <w:lvl w:ilvl="7" w:tplc="B45CE5A0" w:tentative="1">
      <w:start w:val="1"/>
      <w:numFmt w:val="decimal"/>
      <w:lvlText w:val="%8."/>
      <w:lvlJc w:val="left"/>
      <w:pPr>
        <w:tabs>
          <w:tab w:val="num" w:pos="5760"/>
        </w:tabs>
        <w:ind w:left="5760" w:hanging="360"/>
      </w:pPr>
    </w:lvl>
    <w:lvl w:ilvl="8" w:tplc="EC006E12" w:tentative="1">
      <w:start w:val="1"/>
      <w:numFmt w:val="decimal"/>
      <w:lvlText w:val="%9."/>
      <w:lvlJc w:val="left"/>
      <w:pPr>
        <w:tabs>
          <w:tab w:val="num" w:pos="6480"/>
        </w:tabs>
        <w:ind w:left="6480" w:hanging="360"/>
      </w:pPr>
    </w:lvl>
  </w:abstractNum>
  <w:abstractNum w:abstractNumId="20" w15:restartNumberingAfterBreak="0">
    <w:nsid w:val="2CDC2409"/>
    <w:multiLevelType w:val="hybridMultilevel"/>
    <w:tmpl w:val="9AE60A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C0B233A"/>
    <w:multiLevelType w:val="hybridMultilevel"/>
    <w:tmpl w:val="4118A27A"/>
    <w:lvl w:ilvl="0" w:tplc="B54A4E14">
      <w:start w:val="1"/>
      <w:numFmt w:val="decimal"/>
      <w:lvlText w:val="%1."/>
      <w:lvlJc w:val="left"/>
      <w:pPr>
        <w:tabs>
          <w:tab w:val="num" w:pos="720"/>
        </w:tabs>
        <w:ind w:left="720" w:hanging="360"/>
      </w:pPr>
    </w:lvl>
    <w:lvl w:ilvl="1" w:tplc="C606720E" w:tentative="1">
      <w:start w:val="1"/>
      <w:numFmt w:val="decimal"/>
      <w:lvlText w:val="%2."/>
      <w:lvlJc w:val="left"/>
      <w:pPr>
        <w:tabs>
          <w:tab w:val="num" w:pos="1440"/>
        </w:tabs>
        <w:ind w:left="1440" w:hanging="360"/>
      </w:pPr>
    </w:lvl>
    <w:lvl w:ilvl="2" w:tplc="F3246B5E" w:tentative="1">
      <w:start w:val="1"/>
      <w:numFmt w:val="decimal"/>
      <w:lvlText w:val="%3."/>
      <w:lvlJc w:val="left"/>
      <w:pPr>
        <w:tabs>
          <w:tab w:val="num" w:pos="2160"/>
        </w:tabs>
        <w:ind w:left="2160" w:hanging="360"/>
      </w:pPr>
    </w:lvl>
    <w:lvl w:ilvl="3" w:tplc="7F22B478" w:tentative="1">
      <w:start w:val="1"/>
      <w:numFmt w:val="decimal"/>
      <w:lvlText w:val="%4."/>
      <w:lvlJc w:val="left"/>
      <w:pPr>
        <w:tabs>
          <w:tab w:val="num" w:pos="2880"/>
        </w:tabs>
        <w:ind w:left="2880" w:hanging="360"/>
      </w:pPr>
    </w:lvl>
    <w:lvl w:ilvl="4" w:tplc="0FF20BB2" w:tentative="1">
      <w:start w:val="1"/>
      <w:numFmt w:val="decimal"/>
      <w:lvlText w:val="%5."/>
      <w:lvlJc w:val="left"/>
      <w:pPr>
        <w:tabs>
          <w:tab w:val="num" w:pos="3600"/>
        </w:tabs>
        <w:ind w:left="3600" w:hanging="360"/>
      </w:pPr>
    </w:lvl>
    <w:lvl w:ilvl="5" w:tplc="1EFCE964" w:tentative="1">
      <w:start w:val="1"/>
      <w:numFmt w:val="decimal"/>
      <w:lvlText w:val="%6."/>
      <w:lvlJc w:val="left"/>
      <w:pPr>
        <w:tabs>
          <w:tab w:val="num" w:pos="4320"/>
        </w:tabs>
        <w:ind w:left="4320" w:hanging="360"/>
      </w:pPr>
    </w:lvl>
    <w:lvl w:ilvl="6" w:tplc="4A12E4EE" w:tentative="1">
      <w:start w:val="1"/>
      <w:numFmt w:val="decimal"/>
      <w:lvlText w:val="%7."/>
      <w:lvlJc w:val="left"/>
      <w:pPr>
        <w:tabs>
          <w:tab w:val="num" w:pos="5040"/>
        </w:tabs>
        <w:ind w:left="5040" w:hanging="360"/>
      </w:pPr>
    </w:lvl>
    <w:lvl w:ilvl="7" w:tplc="28E64A7C" w:tentative="1">
      <w:start w:val="1"/>
      <w:numFmt w:val="decimal"/>
      <w:lvlText w:val="%8."/>
      <w:lvlJc w:val="left"/>
      <w:pPr>
        <w:tabs>
          <w:tab w:val="num" w:pos="5760"/>
        </w:tabs>
        <w:ind w:left="5760" w:hanging="360"/>
      </w:pPr>
    </w:lvl>
    <w:lvl w:ilvl="8" w:tplc="0AF84ED0" w:tentative="1">
      <w:start w:val="1"/>
      <w:numFmt w:val="decimal"/>
      <w:lvlText w:val="%9."/>
      <w:lvlJc w:val="left"/>
      <w:pPr>
        <w:tabs>
          <w:tab w:val="num" w:pos="6480"/>
        </w:tabs>
        <w:ind w:left="6480" w:hanging="360"/>
      </w:pPr>
    </w:lvl>
  </w:abstractNum>
  <w:abstractNum w:abstractNumId="22" w15:restartNumberingAfterBreak="0">
    <w:nsid w:val="4B03657A"/>
    <w:multiLevelType w:val="hybridMultilevel"/>
    <w:tmpl w:val="E7AE8D78"/>
    <w:lvl w:ilvl="0" w:tplc="B88EB9A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552D779A"/>
    <w:multiLevelType w:val="hybridMultilevel"/>
    <w:tmpl w:val="4F6C3A36"/>
    <w:lvl w:ilvl="0" w:tplc="AA9EF326">
      <w:start w:val="1"/>
      <w:numFmt w:val="decimal"/>
      <w:lvlText w:val="%1."/>
      <w:lvlJc w:val="left"/>
      <w:pPr>
        <w:tabs>
          <w:tab w:val="num" w:pos="720"/>
        </w:tabs>
        <w:ind w:left="720" w:hanging="360"/>
      </w:pPr>
    </w:lvl>
    <w:lvl w:ilvl="1" w:tplc="984E8408" w:tentative="1">
      <w:start w:val="1"/>
      <w:numFmt w:val="decimal"/>
      <w:lvlText w:val="%2."/>
      <w:lvlJc w:val="left"/>
      <w:pPr>
        <w:tabs>
          <w:tab w:val="num" w:pos="1440"/>
        </w:tabs>
        <w:ind w:left="1440" w:hanging="360"/>
      </w:pPr>
    </w:lvl>
    <w:lvl w:ilvl="2" w:tplc="C0B43E48" w:tentative="1">
      <w:start w:val="1"/>
      <w:numFmt w:val="decimal"/>
      <w:lvlText w:val="%3."/>
      <w:lvlJc w:val="left"/>
      <w:pPr>
        <w:tabs>
          <w:tab w:val="num" w:pos="2160"/>
        </w:tabs>
        <w:ind w:left="2160" w:hanging="360"/>
      </w:pPr>
    </w:lvl>
    <w:lvl w:ilvl="3" w:tplc="AF9ED7E6" w:tentative="1">
      <w:start w:val="1"/>
      <w:numFmt w:val="decimal"/>
      <w:lvlText w:val="%4."/>
      <w:lvlJc w:val="left"/>
      <w:pPr>
        <w:tabs>
          <w:tab w:val="num" w:pos="2880"/>
        </w:tabs>
        <w:ind w:left="2880" w:hanging="360"/>
      </w:pPr>
    </w:lvl>
    <w:lvl w:ilvl="4" w:tplc="0BFC0172" w:tentative="1">
      <w:start w:val="1"/>
      <w:numFmt w:val="decimal"/>
      <w:lvlText w:val="%5."/>
      <w:lvlJc w:val="left"/>
      <w:pPr>
        <w:tabs>
          <w:tab w:val="num" w:pos="3600"/>
        </w:tabs>
        <w:ind w:left="3600" w:hanging="360"/>
      </w:pPr>
    </w:lvl>
    <w:lvl w:ilvl="5" w:tplc="C83056DA" w:tentative="1">
      <w:start w:val="1"/>
      <w:numFmt w:val="decimal"/>
      <w:lvlText w:val="%6."/>
      <w:lvlJc w:val="left"/>
      <w:pPr>
        <w:tabs>
          <w:tab w:val="num" w:pos="4320"/>
        </w:tabs>
        <w:ind w:left="4320" w:hanging="360"/>
      </w:pPr>
    </w:lvl>
    <w:lvl w:ilvl="6" w:tplc="6810CE32" w:tentative="1">
      <w:start w:val="1"/>
      <w:numFmt w:val="decimal"/>
      <w:lvlText w:val="%7."/>
      <w:lvlJc w:val="left"/>
      <w:pPr>
        <w:tabs>
          <w:tab w:val="num" w:pos="5040"/>
        </w:tabs>
        <w:ind w:left="5040" w:hanging="360"/>
      </w:pPr>
    </w:lvl>
    <w:lvl w:ilvl="7" w:tplc="DAEE9780" w:tentative="1">
      <w:start w:val="1"/>
      <w:numFmt w:val="decimal"/>
      <w:lvlText w:val="%8."/>
      <w:lvlJc w:val="left"/>
      <w:pPr>
        <w:tabs>
          <w:tab w:val="num" w:pos="5760"/>
        </w:tabs>
        <w:ind w:left="5760" w:hanging="360"/>
      </w:pPr>
    </w:lvl>
    <w:lvl w:ilvl="8" w:tplc="9D3EDDAC" w:tentative="1">
      <w:start w:val="1"/>
      <w:numFmt w:val="decimal"/>
      <w:lvlText w:val="%9."/>
      <w:lvlJc w:val="left"/>
      <w:pPr>
        <w:tabs>
          <w:tab w:val="num" w:pos="6480"/>
        </w:tabs>
        <w:ind w:left="6480" w:hanging="360"/>
      </w:pPr>
    </w:lvl>
  </w:abstractNum>
  <w:abstractNum w:abstractNumId="24" w15:restartNumberingAfterBreak="0">
    <w:nsid w:val="5AF35897"/>
    <w:multiLevelType w:val="hybridMultilevel"/>
    <w:tmpl w:val="D87CAA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F5537D8"/>
    <w:multiLevelType w:val="hybridMultilevel"/>
    <w:tmpl w:val="15DE3E3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4"/>
  </w:num>
  <w:num w:numId="2">
    <w:abstractNumId w:val="23"/>
  </w:num>
  <w:num w:numId="3">
    <w:abstractNumId w:val="19"/>
  </w:num>
  <w:num w:numId="4">
    <w:abstractNumId w:val="21"/>
  </w:num>
  <w:num w:numId="5">
    <w:abstractNumId w:val="18"/>
  </w:num>
  <w:num w:numId="6">
    <w:abstractNumId w:val="25"/>
  </w:num>
  <w:num w:numId="7">
    <w:abstractNumId w:val="22"/>
  </w:num>
  <w:num w:numId="8">
    <w:abstractNumId w:val="20"/>
  </w:num>
  <w:num w:numId="9">
    <w:abstractNumId w:val="0"/>
  </w:num>
  <w:num w:numId="10">
    <w:abstractNumId w:val="1"/>
  </w:num>
  <w:num w:numId="11">
    <w:abstractNumId w:val="2"/>
  </w:num>
  <w:num w:numId="12">
    <w:abstractNumId w:val="3"/>
  </w:num>
  <w:num w:numId="13">
    <w:abstractNumId w:val="4"/>
  </w:num>
  <w:num w:numId="14">
    <w:abstractNumId w:val="5"/>
  </w:num>
  <w:num w:numId="15">
    <w:abstractNumId w:val="6"/>
  </w:num>
  <w:num w:numId="16">
    <w:abstractNumId w:val="7"/>
  </w:num>
  <w:num w:numId="17">
    <w:abstractNumId w:val="8"/>
  </w:num>
  <w:num w:numId="18">
    <w:abstractNumId w:val="9"/>
  </w:num>
  <w:num w:numId="19">
    <w:abstractNumId w:val="10"/>
  </w:num>
  <w:num w:numId="20">
    <w:abstractNumId w:val="11"/>
  </w:num>
  <w:num w:numId="21">
    <w:abstractNumId w:val="12"/>
  </w:num>
  <w:num w:numId="22">
    <w:abstractNumId w:val="13"/>
  </w:num>
  <w:num w:numId="23">
    <w:abstractNumId w:val="14"/>
  </w:num>
  <w:num w:numId="24">
    <w:abstractNumId w:val="15"/>
  </w:num>
  <w:num w:numId="25">
    <w:abstractNumId w:val="16"/>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1C2"/>
    <w:rsid w:val="00015E54"/>
    <w:rsid w:val="0005373D"/>
    <w:rsid w:val="00053E1A"/>
    <w:rsid w:val="00060E86"/>
    <w:rsid w:val="000820DE"/>
    <w:rsid w:val="000A3CA3"/>
    <w:rsid w:val="000A41E6"/>
    <w:rsid w:val="000A5890"/>
    <w:rsid w:val="000B2C21"/>
    <w:rsid w:val="000D71BD"/>
    <w:rsid w:val="00117932"/>
    <w:rsid w:val="00120CEF"/>
    <w:rsid w:val="00122267"/>
    <w:rsid w:val="00125C60"/>
    <w:rsid w:val="001321D0"/>
    <w:rsid w:val="00136BE2"/>
    <w:rsid w:val="001372B1"/>
    <w:rsid w:val="00142F21"/>
    <w:rsid w:val="001569AA"/>
    <w:rsid w:val="00176EF3"/>
    <w:rsid w:val="00187480"/>
    <w:rsid w:val="001B0DC9"/>
    <w:rsid w:val="001F50D8"/>
    <w:rsid w:val="00200A72"/>
    <w:rsid w:val="00204A4A"/>
    <w:rsid w:val="00207DFC"/>
    <w:rsid w:val="002210B0"/>
    <w:rsid w:val="00242233"/>
    <w:rsid w:val="00250FA5"/>
    <w:rsid w:val="002A1FDF"/>
    <w:rsid w:val="002C0640"/>
    <w:rsid w:val="002D2400"/>
    <w:rsid w:val="002E6E0E"/>
    <w:rsid w:val="002E759D"/>
    <w:rsid w:val="0030174C"/>
    <w:rsid w:val="0030625C"/>
    <w:rsid w:val="00311F43"/>
    <w:rsid w:val="003408DC"/>
    <w:rsid w:val="0034113C"/>
    <w:rsid w:val="00342964"/>
    <w:rsid w:val="00354628"/>
    <w:rsid w:val="0036588B"/>
    <w:rsid w:val="00383856"/>
    <w:rsid w:val="0039639D"/>
    <w:rsid w:val="003B67CA"/>
    <w:rsid w:val="003C3C67"/>
    <w:rsid w:val="003C61B1"/>
    <w:rsid w:val="003D3873"/>
    <w:rsid w:val="00400A75"/>
    <w:rsid w:val="00401884"/>
    <w:rsid w:val="00407C31"/>
    <w:rsid w:val="00425020"/>
    <w:rsid w:val="00436422"/>
    <w:rsid w:val="0047522C"/>
    <w:rsid w:val="004841C2"/>
    <w:rsid w:val="00487AE2"/>
    <w:rsid w:val="004B23CE"/>
    <w:rsid w:val="004C64F2"/>
    <w:rsid w:val="004D2EEF"/>
    <w:rsid w:val="004F1ABC"/>
    <w:rsid w:val="004F579C"/>
    <w:rsid w:val="00511809"/>
    <w:rsid w:val="00523F95"/>
    <w:rsid w:val="005655C4"/>
    <w:rsid w:val="00570FAD"/>
    <w:rsid w:val="00583D6B"/>
    <w:rsid w:val="00590860"/>
    <w:rsid w:val="005963A6"/>
    <w:rsid w:val="005B1DF5"/>
    <w:rsid w:val="005C7BDD"/>
    <w:rsid w:val="005E0E33"/>
    <w:rsid w:val="006173C6"/>
    <w:rsid w:val="006205B2"/>
    <w:rsid w:val="0064771B"/>
    <w:rsid w:val="00653C16"/>
    <w:rsid w:val="00654E5E"/>
    <w:rsid w:val="00657EBC"/>
    <w:rsid w:val="00667905"/>
    <w:rsid w:val="006934A2"/>
    <w:rsid w:val="00693B8A"/>
    <w:rsid w:val="006A652D"/>
    <w:rsid w:val="006D42CB"/>
    <w:rsid w:val="007050AC"/>
    <w:rsid w:val="00722F61"/>
    <w:rsid w:val="00740E30"/>
    <w:rsid w:val="0074696E"/>
    <w:rsid w:val="007651C0"/>
    <w:rsid w:val="00765436"/>
    <w:rsid w:val="00776C47"/>
    <w:rsid w:val="00777B2A"/>
    <w:rsid w:val="00780C3A"/>
    <w:rsid w:val="007B55A3"/>
    <w:rsid w:val="007B6DC2"/>
    <w:rsid w:val="007C0144"/>
    <w:rsid w:val="007C2B14"/>
    <w:rsid w:val="007C4873"/>
    <w:rsid w:val="007F300F"/>
    <w:rsid w:val="007F63B5"/>
    <w:rsid w:val="00812672"/>
    <w:rsid w:val="00817E23"/>
    <w:rsid w:val="00836F64"/>
    <w:rsid w:val="008626F1"/>
    <w:rsid w:val="00876E87"/>
    <w:rsid w:val="00882399"/>
    <w:rsid w:val="008A4239"/>
    <w:rsid w:val="008A5622"/>
    <w:rsid w:val="008B073D"/>
    <w:rsid w:val="008D607C"/>
    <w:rsid w:val="008F51EC"/>
    <w:rsid w:val="008F7FDE"/>
    <w:rsid w:val="009425FF"/>
    <w:rsid w:val="0099782C"/>
    <w:rsid w:val="009A53D3"/>
    <w:rsid w:val="009B5074"/>
    <w:rsid w:val="009C206F"/>
    <w:rsid w:val="009D077F"/>
    <w:rsid w:val="009E242F"/>
    <w:rsid w:val="009E576F"/>
    <w:rsid w:val="009F7038"/>
    <w:rsid w:val="00A05F2E"/>
    <w:rsid w:val="00A10C48"/>
    <w:rsid w:val="00A11B45"/>
    <w:rsid w:val="00A23983"/>
    <w:rsid w:val="00A3464F"/>
    <w:rsid w:val="00A3753F"/>
    <w:rsid w:val="00A54479"/>
    <w:rsid w:val="00A75534"/>
    <w:rsid w:val="00A761AF"/>
    <w:rsid w:val="00A800E8"/>
    <w:rsid w:val="00A973B8"/>
    <w:rsid w:val="00AA0318"/>
    <w:rsid w:val="00AA7C82"/>
    <w:rsid w:val="00AC2D9D"/>
    <w:rsid w:val="00AC336A"/>
    <w:rsid w:val="00AC3857"/>
    <w:rsid w:val="00AD6FB1"/>
    <w:rsid w:val="00AE4884"/>
    <w:rsid w:val="00B00D4C"/>
    <w:rsid w:val="00B12AD2"/>
    <w:rsid w:val="00B55118"/>
    <w:rsid w:val="00B66B26"/>
    <w:rsid w:val="00B866D2"/>
    <w:rsid w:val="00B975F1"/>
    <w:rsid w:val="00BA1AA7"/>
    <w:rsid w:val="00BA6337"/>
    <w:rsid w:val="00BA63BB"/>
    <w:rsid w:val="00BB39ED"/>
    <w:rsid w:val="00BB799E"/>
    <w:rsid w:val="00C05085"/>
    <w:rsid w:val="00C40CF6"/>
    <w:rsid w:val="00C505C8"/>
    <w:rsid w:val="00C572F3"/>
    <w:rsid w:val="00C57C67"/>
    <w:rsid w:val="00C62502"/>
    <w:rsid w:val="00C80A35"/>
    <w:rsid w:val="00CA531D"/>
    <w:rsid w:val="00CD1054"/>
    <w:rsid w:val="00CF0DCB"/>
    <w:rsid w:val="00CF4AF8"/>
    <w:rsid w:val="00D01AEC"/>
    <w:rsid w:val="00D278FE"/>
    <w:rsid w:val="00D70E49"/>
    <w:rsid w:val="00D720B6"/>
    <w:rsid w:val="00D92720"/>
    <w:rsid w:val="00DB41F9"/>
    <w:rsid w:val="00DC760A"/>
    <w:rsid w:val="00DE1EF5"/>
    <w:rsid w:val="00DE5AAB"/>
    <w:rsid w:val="00DF1B02"/>
    <w:rsid w:val="00E039B6"/>
    <w:rsid w:val="00E22A80"/>
    <w:rsid w:val="00E269E0"/>
    <w:rsid w:val="00E52E26"/>
    <w:rsid w:val="00E5300F"/>
    <w:rsid w:val="00E61143"/>
    <w:rsid w:val="00E73E3F"/>
    <w:rsid w:val="00E74AD1"/>
    <w:rsid w:val="00E77367"/>
    <w:rsid w:val="00E82BAD"/>
    <w:rsid w:val="00EB1F07"/>
    <w:rsid w:val="00EC465C"/>
    <w:rsid w:val="00ED59C3"/>
    <w:rsid w:val="00EE540C"/>
    <w:rsid w:val="00F03F82"/>
    <w:rsid w:val="00F23B70"/>
    <w:rsid w:val="00F34802"/>
    <w:rsid w:val="00F6499F"/>
    <w:rsid w:val="00F74656"/>
    <w:rsid w:val="00F80BAC"/>
    <w:rsid w:val="00F820CC"/>
    <w:rsid w:val="00FB03BA"/>
    <w:rsid w:val="00FB38F3"/>
    <w:rsid w:val="00FD1925"/>
    <w:rsid w:val="00FD1FC4"/>
    <w:rsid w:val="00FD2597"/>
    <w:rsid w:val="00FF68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288D9"/>
  <w15:chartTrackingRefBased/>
  <w15:docId w15:val="{34DAD86F-CA09-41B4-9D58-8F85477B5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03F82"/>
    <w:pPr>
      <w:ind w:left="720"/>
      <w:contextualSpacing/>
    </w:pPr>
  </w:style>
  <w:style w:type="paragraph" w:customStyle="1" w:styleId="p1">
    <w:name w:val="p1"/>
    <w:basedOn w:val="Normal"/>
    <w:rsid w:val="00436422"/>
    <w:pPr>
      <w:spacing w:after="0" w:line="240" w:lineRule="auto"/>
    </w:pPr>
    <w:rPr>
      <w:rFonts w:ascii="Helvetica" w:hAnsi="Helvetica" w:cs="Times New Roman"/>
      <w:sz w:val="18"/>
      <w:szCs w:val="18"/>
      <w:lang w:eastAsia="tr-TR"/>
    </w:rPr>
  </w:style>
  <w:style w:type="character" w:customStyle="1" w:styleId="s1">
    <w:name w:val="s1"/>
    <w:basedOn w:val="VarsaylanParagrafYazTipi"/>
    <w:rsid w:val="00136BE2"/>
    <w:rPr>
      <w:rFonts w:ascii="Helvetica" w:hAnsi="Helvetica" w:hint="default"/>
      <w:sz w:val="11"/>
      <w:szCs w:val="11"/>
    </w:rPr>
  </w:style>
  <w:style w:type="character" w:styleId="DipnotBavurusu">
    <w:name w:val="footnote reference"/>
    <w:rsid w:val="007F63B5"/>
    <w:rPr>
      <w:vertAlign w:val="superscript"/>
    </w:rPr>
  </w:style>
  <w:style w:type="character" w:customStyle="1" w:styleId="FootnoteCharacters">
    <w:name w:val="Footnote Characters"/>
    <w:rsid w:val="007F63B5"/>
  </w:style>
  <w:style w:type="paragraph" w:styleId="DipnotMetni">
    <w:name w:val="footnote text"/>
    <w:basedOn w:val="Normal"/>
    <w:link w:val="DipnotMetniChar"/>
    <w:rsid w:val="007F63B5"/>
    <w:pPr>
      <w:widowControl w:val="0"/>
      <w:suppressLineNumbers/>
      <w:suppressAutoHyphens/>
      <w:spacing w:after="0" w:line="240" w:lineRule="auto"/>
      <w:ind w:left="283" w:hanging="283"/>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rsid w:val="007F63B5"/>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6D42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D42CB"/>
  </w:style>
  <w:style w:type="paragraph" w:styleId="AltBilgi">
    <w:name w:val="footer"/>
    <w:basedOn w:val="Normal"/>
    <w:link w:val="AltBilgiChar"/>
    <w:uiPriority w:val="99"/>
    <w:unhideWhenUsed/>
    <w:rsid w:val="006D42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D4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3462">
      <w:bodyDiv w:val="1"/>
      <w:marLeft w:val="0"/>
      <w:marRight w:val="0"/>
      <w:marTop w:val="0"/>
      <w:marBottom w:val="0"/>
      <w:divBdr>
        <w:top w:val="none" w:sz="0" w:space="0" w:color="auto"/>
        <w:left w:val="none" w:sz="0" w:space="0" w:color="auto"/>
        <w:bottom w:val="none" w:sz="0" w:space="0" w:color="auto"/>
        <w:right w:val="none" w:sz="0" w:space="0" w:color="auto"/>
      </w:divBdr>
    </w:div>
    <w:div w:id="37164659">
      <w:bodyDiv w:val="1"/>
      <w:marLeft w:val="0"/>
      <w:marRight w:val="0"/>
      <w:marTop w:val="0"/>
      <w:marBottom w:val="0"/>
      <w:divBdr>
        <w:top w:val="none" w:sz="0" w:space="0" w:color="auto"/>
        <w:left w:val="none" w:sz="0" w:space="0" w:color="auto"/>
        <w:bottom w:val="none" w:sz="0" w:space="0" w:color="auto"/>
        <w:right w:val="none" w:sz="0" w:space="0" w:color="auto"/>
      </w:divBdr>
    </w:div>
    <w:div w:id="283125209">
      <w:bodyDiv w:val="1"/>
      <w:marLeft w:val="0"/>
      <w:marRight w:val="0"/>
      <w:marTop w:val="0"/>
      <w:marBottom w:val="0"/>
      <w:divBdr>
        <w:top w:val="none" w:sz="0" w:space="0" w:color="auto"/>
        <w:left w:val="none" w:sz="0" w:space="0" w:color="auto"/>
        <w:bottom w:val="none" w:sz="0" w:space="0" w:color="auto"/>
        <w:right w:val="none" w:sz="0" w:space="0" w:color="auto"/>
      </w:divBdr>
    </w:div>
    <w:div w:id="286467758">
      <w:bodyDiv w:val="1"/>
      <w:marLeft w:val="0"/>
      <w:marRight w:val="0"/>
      <w:marTop w:val="0"/>
      <w:marBottom w:val="0"/>
      <w:divBdr>
        <w:top w:val="none" w:sz="0" w:space="0" w:color="auto"/>
        <w:left w:val="none" w:sz="0" w:space="0" w:color="auto"/>
        <w:bottom w:val="none" w:sz="0" w:space="0" w:color="auto"/>
        <w:right w:val="none" w:sz="0" w:space="0" w:color="auto"/>
      </w:divBdr>
      <w:divsChild>
        <w:div w:id="1620986739">
          <w:marLeft w:val="720"/>
          <w:marRight w:val="0"/>
          <w:marTop w:val="240"/>
          <w:marBottom w:val="0"/>
          <w:divBdr>
            <w:top w:val="none" w:sz="0" w:space="0" w:color="auto"/>
            <w:left w:val="none" w:sz="0" w:space="0" w:color="auto"/>
            <w:bottom w:val="none" w:sz="0" w:space="0" w:color="auto"/>
            <w:right w:val="none" w:sz="0" w:space="0" w:color="auto"/>
          </w:divBdr>
        </w:div>
        <w:div w:id="16274198">
          <w:marLeft w:val="720"/>
          <w:marRight w:val="0"/>
          <w:marTop w:val="240"/>
          <w:marBottom w:val="0"/>
          <w:divBdr>
            <w:top w:val="none" w:sz="0" w:space="0" w:color="auto"/>
            <w:left w:val="none" w:sz="0" w:space="0" w:color="auto"/>
            <w:bottom w:val="none" w:sz="0" w:space="0" w:color="auto"/>
            <w:right w:val="none" w:sz="0" w:space="0" w:color="auto"/>
          </w:divBdr>
        </w:div>
      </w:divsChild>
    </w:div>
    <w:div w:id="412354982">
      <w:bodyDiv w:val="1"/>
      <w:marLeft w:val="0"/>
      <w:marRight w:val="0"/>
      <w:marTop w:val="0"/>
      <w:marBottom w:val="0"/>
      <w:divBdr>
        <w:top w:val="none" w:sz="0" w:space="0" w:color="auto"/>
        <w:left w:val="none" w:sz="0" w:space="0" w:color="auto"/>
        <w:bottom w:val="none" w:sz="0" w:space="0" w:color="auto"/>
        <w:right w:val="none" w:sz="0" w:space="0" w:color="auto"/>
      </w:divBdr>
      <w:divsChild>
        <w:div w:id="1848712018">
          <w:marLeft w:val="720"/>
          <w:marRight w:val="0"/>
          <w:marTop w:val="240"/>
          <w:marBottom w:val="0"/>
          <w:divBdr>
            <w:top w:val="none" w:sz="0" w:space="0" w:color="auto"/>
            <w:left w:val="none" w:sz="0" w:space="0" w:color="auto"/>
            <w:bottom w:val="none" w:sz="0" w:space="0" w:color="auto"/>
            <w:right w:val="none" w:sz="0" w:space="0" w:color="auto"/>
          </w:divBdr>
        </w:div>
      </w:divsChild>
    </w:div>
    <w:div w:id="641546988">
      <w:bodyDiv w:val="1"/>
      <w:marLeft w:val="0"/>
      <w:marRight w:val="0"/>
      <w:marTop w:val="0"/>
      <w:marBottom w:val="0"/>
      <w:divBdr>
        <w:top w:val="none" w:sz="0" w:space="0" w:color="auto"/>
        <w:left w:val="none" w:sz="0" w:space="0" w:color="auto"/>
        <w:bottom w:val="none" w:sz="0" w:space="0" w:color="auto"/>
        <w:right w:val="none" w:sz="0" w:space="0" w:color="auto"/>
      </w:divBdr>
      <w:divsChild>
        <w:div w:id="400716198">
          <w:marLeft w:val="720"/>
          <w:marRight w:val="0"/>
          <w:marTop w:val="240"/>
          <w:marBottom w:val="0"/>
          <w:divBdr>
            <w:top w:val="none" w:sz="0" w:space="0" w:color="auto"/>
            <w:left w:val="none" w:sz="0" w:space="0" w:color="auto"/>
            <w:bottom w:val="none" w:sz="0" w:space="0" w:color="auto"/>
            <w:right w:val="none" w:sz="0" w:space="0" w:color="auto"/>
          </w:divBdr>
        </w:div>
        <w:div w:id="1401558954">
          <w:marLeft w:val="720"/>
          <w:marRight w:val="0"/>
          <w:marTop w:val="240"/>
          <w:marBottom w:val="0"/>
          <w:divBdr>
            <w:top w:val="none" w:sz="0" w:space="0" w:color="auto"/>
            <w:left w:val="none" w:sz="0" w:space="0" w:color="auto"/>
            <w:bottom w:val="none" w:sz="0" w:space="0" w:color="auto"/>
            <w:right w:val="none" w:sz="0" w:space="0" w:color="auto"/>
          </w:divBdr>
        </w:div>
        <w:div w:id="382993132">
          <w:marLeft w:val="720"/>
          <w:marRight w:val="0"/>
          <w:marTop w:val="240"/>
          <w:marBottom w:val="0"/>
          <w:divBdr>
            <w:top w:val="none" w:sz="0" w:space="0" w:color="auto"/>
            <w:left w:val="none" w:sz="0" w:space="0" w:color="auto"/>
            <w:bottom w:val="none" w:sz="0" w:space="0" w:color="auto"/>
            <w:right w:val="none" w:sz="0" w:space="0" w:color="auto"/>
          </w:divBdr>
        </w:div>
        <w:div w:id="735593981">
          <w:marLeft w:val="720"/>
          <w:marRight w:val="0"/>
          <w:marTop w:val="240"/>
          <w:marBottom w:val="0"/>
          <w:divBdr>
            <w:top w:val="none" w:sz="0" w:space="0" w:color="auto"/>
            <w:left w:val="none" w:sz="0" w:space="0" w:color="auto"/>
            <w:bottom w:val="none" w:sz="0" w:space="0" w:color="auto"/>
            <w:right w:val="none" w:sz="0" w:space="0" w:color="auto"/>
          </w:divBdr>
        </w:div>
        <w:div w:id="1544057231">
          <w:marLeft w:val="720"/>
          <w:marRight w:val="0"/>
          <w:marTop w:val="240"/>
          <w:marBottom w:val="0"/>
          <w:divBdr>
            <w:top w:val="none" w:sz="0" w:space="0" w:color="auto"/>
            <w:left w:val="none" w:sz="0" w:space="0" w:color="auto"/>
            <w:bottom w:val="none" w:sz="0" w:space="0" w:color="auto"/>
            <w:right w:val="none" w:sz="0" w:space="0" w:color="auto"/>
          </w:divBdr>
        </w:div>
        <w:div w:id="1781995088">
          <w:marLeft w:val="720"/>
          <w:marRight w:val="0"/>
          <w:marTop w:val="240"/>
          <w:marBottom w:val="0"/>
          <w:divBdr>
            <w:top w:val="none" w:sz="0" w:space="0" w:color="auto"/>
            <w:left w:val="none" w:sz="0" w:space="0" w:color="auto"/>
            <w:bottom w:val="none" w:sz="0" w:space="0" w:color="auto"/>
            <w:right w:val="none" w:sz="0" w:space="0" w:color="auto"/>
          </w:divBdr>
        </w:div>
        <w:div w:id="519198818">
          <w:marLeft w:val="720"/>
          <w:marRight w:val="0"/>
          <w:marTop w:val="240"/>
          <w:marBottom w:val="0"/>
          <w:divBdr>
            <w:top w:val="none" w:sz="0" w:space="0" w:color="auto"/>
            <w:left w:val="none" w:sz="0" w:space="0" w:color="auto"/>
            <w:bottom w:val="none" w:sz="0" w:space="0" w:color="auto"/>
            <w:right w:val="none" w:sz="0" w:space="0" w:color="auto"/>
          </w:divBdr>
        </w:div>
        <w:div w:id="400757649">
          <w:marLeft w:val="720"/>
          <w:marRight w:val="0"/>
          <w:marTop w:val="240"/>
          <w:marBottom w:val="0"/>
          <w:divBdr>
            <w:top w:val="none" w:sz="0" w:space="0" w:color="auto"/>
            <w:left w:val="none" w:sz="0" w:space="0" w:color="auto"/>
            <w:bottom w:val="none" w:sz="0" w:space="0" w:color="auto"/>
            <w:right w:val="none" w:sz="0" w:space="0" w:color="auto"/>
          </w:divBdr>
        </w:div>
      </w:divsChild>
    </w:div>
    <w:div w:id="651251123">
      <w:bodyDiv w:val="1"/>
      <w:marLeft w:val="0"/>
      <w:marRight w:val="0"/>
      <w:marTop w:val="0"/>
      <w:marBottom w:val="0"/>
      <w:divBdr>
        <w:top w:val="none" w:sz="0" w:space="0" w:color="auto"/>
        <w:left w:val="none" w:sz="0" w:space="0" w:color="auto"/>
        <w:bottom w:val="none" w:sz="0" w:space="0" w:color="auto"/>
        <w:right w:val="none" w:sz="0" w:space="0" w:color="auto"/>
      </w:divBdr>
    </w:div>
    <w:div w:id="654794806">
      <w:bodyDiv w:val="1"/>
      <w:marLeft w:val="0"/>
      <w:marRight w:val="0"/>
      <w:marTop w:val="0"/>
      <w:marBottom w:val="0"/>
      <w:divBdr>
        <w:top w:val="none" w:sz="0" w:space="0" w:color="auto"/>
        <w:left w:val="none" w:sz="0" w:space="0" w:color="auto"/>
        <w:bottom w:val="none" w:sz="0" w:space="0" w:color="auto"/>
        <w:right w:val="none" w:sz="0" w:space="0" w:color="auto"/>
      </w:divBdr>
    </w:div>
    <w:div w:id="806121510">
      <w:bodyDiv w:val="1"/>
      <w:marLeft w:val="0"/>
      <w:marRight w:val="0"/>
      <w:marTop w:val="0"/>
      <w:marBottom w:val="0"/>
      <w:divBdr>
        <w:top w:val="none" w:sz="0" w:space="0" w:color="auto"/>
        <w:left w:val="none" w:sz="0" w:space="0" w:color="auto"/>
        <w:bottom w:val="none" w:sz="0" w:space="0" w:color="auto"/>
        <w:right w:val="none" w:sz="0" w:space="0" w:color="auto"/>
      </w:divBdr>
    </w:div>
    <w:div w:id="867334511">
      <w:bodyDiv w:val="1"/>
      <w:marLeft w:val="0"/>
      <w:marRight w:val="0"/>
      <w:marTop w:val="0"/>
      <w:marBottom w:val="0"/>
      <w:divBdr>
        <w:top w:val="none" w:sz="0" w:space="0" w:color="auto"/>
        <w:left w:val="none" w:sz="0" w:space="0" w:color="auto"/>
        <w:bottom w:val="none" w:sz="0" w:space="0" w:color="auto"/>
        <w:right w:val="none" w:sz="0" w:space="0" w:color="auto"/>
      </w:divBdr>
    </w:div>
    <w:div w:id="893926786">
      <w:bodyDiv w:val="1"/>
      <w:marLeft w:val="0"/>
      <w:marRight w:val="0"/>
      <w:marTop w:val="0"/>
      <w:marBottom w:val="0"/>
      <w:divBdr>
        <w:top w:val="none" w:sz="0" w:space="0" w:color="auto"/>
        <w:left w:val="none" w:sz="0" w:space="0" w:color="auto"/>
        <w:bottom w:val="none" w:sz="0" w:space="0" w:color="auto"/>
        <w:right w:val="none" w:sz="0" w:space="0" w:color="auto"/>
      </w:divBdr>
    </w:div>
    <w:div w:id="953098166">
      <w:bodyDiv w:val="1"/>
      <w:marLeft w:val="0"/>
      <w:marRight w:val="0"/>
      <w:marTop w:val="0"/>
      <w:marBottom w:val="0"/>
      <w:divBdr>
        <w:top w:val="none" w:sz="0" w:space="0" w:color="auto"/>
        <w:left w:val="none" w:sz="0" w:space="0" w:color="auto"/>
        <w:bottom w:val="none" w:sz="0" w:space="0" w:color="auto"/>
        <w:right w:val="none" w:sz="0" w:space="0" w:color="auto"/>
      </w:divBdr>
    </w:div>
    <w:div w:id="971440746">
      <w:bodyDiv w:val="1"/>
      <w:marLeft w:val="0"/>
      <w:marRight w:val="0"/>
      <w:marTop w:val="0"/>
      <w:marBottom w:val="0"/>
      <w:divBdr>
        <w:top w:val="none" w:sz="0" w:space="0" w:color="auto"/>
        <w:left w:val="none" w:sz="0" w:space="0" w:color="auto"/>
        <w:bottom w:val="none" w:sz="0" w:space="0" w:color="auto"/>
        <w:right w:val="none" w:sz="0" w:space="0" w:color="auto"/>
      </w:divBdr>
    </w:div>
    <w:div w:id="997272383">
      <w:bodyDiv w:val="1"/>
      <w:marLeft w:val="0"/>
      <w:marRight w:val="0"/>
      <w:marTop w:val="0"/>
      <w:marBottom w:val="0"/>
      <w:divBdr>
        <w:top w:val="none" w:sz="0" w:space="0" w:color="auto"/>
        <w:left w:val="none" w:sz="0" w:space="0" w:color="auto"/>
        <w:bottom w:val="none" w:sz="0" w:space="0" w:color="auto"/>
        <w:right w:val="none" w:sz="0" w:space="0" w:color="auto"/>
      </w:divBdr>
    </w:div>
    <w:div w:id="1135561168">
      <w:bodyDiv w:val="1"/>
      <w:marLeft w:val="0"/>
      <w:marRight w:val="0"/>
      <w:marTop w:val="0"/>
      <w:marBottom w:val="0"/>
      <w:divBdr>
        <w:top w:val="none" w:sz="0" w:space="0" w:color="auto"/>
        <w:left w:val="none" w:sz="0" w:space="0" w:color="auto"/>
        <w:bottom w:val="none" w:sz="0" w:space="0" w:color="auto"/>
        <w:right w:val="none" w:sz="0" w:space="0" w:color="auto"/>
      </w:divBdr>
    </w:div>
    <w:div w:id="1248811194">
      <w:bodyDiv w:val="1"/>
      <w:marLeft w:val="0"/>
      <w:marRight w:val="0"/>
      <w:marTop w:val="0"/>
      <w:marBottom w:val="0"/>
      <w:divBdr>
        <w:top w:val="none" w:sz="0" w:space="0" w:color="auto"/>
        <w:left w:val="none" w:sz="0" w:space="0" w:color="auto"/>
        <w:bottom w:val="none" w:sz="0" w:space="0" w:color="auto"/>
        <w:right w:val="none" w:sz="0" w:space="0" w:color="auto"/>
      </w:divBdr>
    </w:div>
    <w:div w:id="1252741173">
      <w:bodyDiv w:val="1"/>
      <w:marLeft w:val="0"/>
      <w:marRight w:val="0"/>
      <w:marTop w:val="0"/>
      <w:marBottom w:val="0"/>
      <w:divBdr>
        <w:top w:val="none" w:sz="0" w:space="0" w:color="auto"/>
        <w:left w:val="none" w:sz="0" w:space="0" w:color="auto"/>
        <w:bottom w:val="none" w:sz="0" w:space="0" w:color="auto"/>
        <w:right w:val="none" w:sz="0" w:space="0" w:color="auto"/>
      </w:divBdr>
    </w:div>
    <w:div w:id="1461190803">
      <w:bodyDiv w:val="1"/>
      <w:marLeft w:val="0"/>
      <w:marRight w:val="0"/>
      <w:marTop w:val="0"/>
      <w:marBottom w:val="0"/>
      <w:divBdr>
        <w:top w:val="none" w:sz="0" w:space="0" w:color="auto"/>
        <w:left w:val="none" w:sz="0" w:space="0" w:color="auto"/>
        <w:bottom w:val="none" w:sz="0" w:space="0" w:color="auto"/>
        <w:right w:val="none" w:sz="0" w:space="0" w:color="auto"/>
      </w:divBdr>
    </w:div>
    <w:div w:id="1520505517">
      <w:bodyDiv w:val="1"/>
      <w:marLeft w:val="0"/>
      <w:marRight w:val="0"/>
      <w:marTop w:val="0"/>
      <w:marBottom w:val="0"/>
      <w:divBdr>
        <w:top w:val="none" w:sz="0" w:space="0" w:color="auto"/>
        <w:left w:val="none" w:sz="0" w:space="0" w:color="auto"/>
        <w:bottom w:val="none" w:sz="0" w:space="0" w:color="auto"/>
        <w:right w:val="none" w:sz="0" w:space="0" w:color="auto"/>
      </w:divBdr>
    </w:div>
    <w:div w:id="1649356183">
      <w:bodyDiv w:val="1"/>
      <w:marLeft w:val="0"/>
      <w:marRight w:val="0"/>
      <w:marTop w:val="0"/>
      <w:marBottom w:val="0"/>
      <w:divBdr>
        <w:top w:val="none" w:sz="0" w:space="0" w:color="auto"/>
        <w:left w:val="none" w:sz="0" w:space="0" w:color="auto"/>
        <w:bottom w:val="none" w:sz="0" w:space="0" w:color="auto"/>
        <w:right w:val="none" w:sz="0" w:space="0" w:color="auto"/>
      </w:divBdr>
    </w:div>
    <w:div w:id="1670255601">
      <w:bodyDiv w:val="1"/>
      <w:marLeft w:val="0"/>
      <w:marRight w:val="0"/>
      <w:marTop w:val="0"/>
      <w:marBottom w:val="0"/>
      <w:divBdr>
        <w:top w:val="none" w:sz="0" w:space="0" w:color="auto"/>
        <w:left w:val="none" w:sz="0" w:space="0" w:color="auto"/>
        <w:bottom w:val="none" w:sz="0" w:space="0" w:color="auto"/>
        <w:right w:val="none" w:sz="0" w:space="0" w:color="auto"/>
      </w:divBdr>
    </w:div>
    <w:div w:id="1706826515">
      <w:bodyDiv w:val="1"/>
      <w:marLeft w:val="0"/>
      <w:marRight w:val="0"/>
      <w:marTop w:val="0"/>
      <w:marBottom w:val="0"/>
      <w:divBdr>
        <w:top w:val="none" w:sz="0" w:space="0" w:color="auto"/>
        <w:left w:val="none" w:sz="0" w:space="0" w:color="auto"/>
        <w:bottom w:val="none" w:sz="0" w:space="0" w:color="auto"/>
        <w:right w:val="none" w:sz="0" w:space="0" w:color="auto"/>
      </w:divBdr>
      <w:divsChild>
        <w:div w:id="2028869506">
          <w:marLeft w:val="720"/>
          <w:marRight w:val="0"/>
          <w:marTop w:val="240"/>
          <w:marBottom w:val="0"/>
          <w:divBdr>
            <w:top w:val="none" w:sz="0" w:space="0" w:color="auto"/>
            <w:left w:val="none" w:sz="0" w:space="0" w:color="auto"/>
            <w:bottom w:val="none" w:sz="0" w:space="0" w:color="auto"/>
            <w:right w:val="none" w:sz="0" w:space="0" w:color="auto"/>
          </w:divBdr>
        </w:div>
      </w:divsChild>
    </w:div>
    <w:div w:id="1765764339">
      <w:bodyDiv w:val="1"/>
      <w:marLeft w:val="0"/>
      <w:marRight w:val="0"/>
      <w:marTop w:val="0"/>
      <w:marBottom w:val="0"/>
      <w:divBdr>
        <w:top w:val="none" w:sz="0" w:space="0" w:color="auto"/>
        <w:left w:val="none" w:sz="0" w:space="0" w:color="auto"/>
        <w:bottom w:val="none" w:sz="0" w:space="0" w:color="auto"/>
        <w:right w:val="none" w:sz="0" w:space="0" w:color="auto"/>
      </w:divBdr>
    </w:div>
    <w:div w:id="1948345102">
      <w:bodyDiv w:val="1"/>
      <w:marLeft w:val="0"/>
      <w:marRight w:val="0"/>
      <w:marTop w:val="0"/>
      <w:marBottom w:val="0"/>
      <w:divBdr>
        <w:top w:val="none" w:sz="0" w:space="0" w:color="auto"/>
        <w:left w:val="none" w:sz="0" w:space="0" w:color="auto"/>
        <w:bottom w:val="none" w:sz="0" w:space="0" w:color="auto"/>
        <w:right w:val="none" w:sz="0" w:space="0" w:color="auto"/>
      </w:divBdr>
    </w:div>
    <w:div w:id="1966546977">
      <w:bodyDiv w:val="1"/>
      <w:marLeft w:val="0"/>
      <w:marRight w:val="0"/>
      <w:marTop w:val="0"/>
      <w:marBottom w:val="0"/>
      <w:divBdr>
        <w:top w:val="none" w:sz="0" w:space="0" w:color="auto"/>
        <w:left w:val="none" w:sz="0" w:space="0" w:color="auto"/>
        <w:bottom w:val="none" w:sz="0" w:space="0" w:color="auto"/>
        <w:right w:val="none" w:sz="0" w:space="0" w:color="auto"/>
      </w:divBdr>
    </w:div>
    <w:div w:id="2051831735">
      <w:bodyDiv w:val="1"/>
      <w:marLeft w:val="0"/>
      <w:marRight w:val="0"/>
      <w:marTop w:val="0"/>
      <w:marBottom w:val="0"/>
      <w:divBdr>
        <w:top w:val="none" w:sz="0" w:space="0" w:color="auto"/>
        <w:left w:val="none" w:sz="0" w:space="0" w:color="auto"/>
        <w:bottom w:val="none" w:sz="0" w:space="0" w:color="auto"/>
        <w:right w:val="none" w:sz="0" w:space="0" w:color="auto"/>
      </w:divBdr>
    </w:div>
    <w:div w:id="208648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1240</TotalTime>
  <Pages>17</Pages>
  <Words>6803</Words>
  <Characters>38780</Characters>
  <Application>Microsoft Office Word</Application>
  <DocSecurity>0</DocSecurity>
  <Lines>323</Lines>
  <Paragraphs>90</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Pamukkale Üniversitesi</Company>
  <LinksUpToDate>false</LinksUpToDate>
  <CharactersWithSpaces>45493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Windows Kullanıcısı</cp:lastModifiedBy>
  <cp:revision>83</cp:revision>
  <dcterms:created xsi:type="dcterms:W3CDTF">2017-09-19T10:42:00Z</dcterms:created>
  <dcterms:modified xsi:type="dcterms:W3CDTF">2017-10-17T14:10:00Z</dcterms:modified>
</cp:coreProperties>
</file>